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7E64" w:rsidRPr="00D57E64" w:rsidRDefault="00D57E64" w:rsidP="00D57E64">
      <w:pPr>
        <w:keepNext/>
        <w:spacing w:after="0" w:line="240" w:lineRule="auto"/>
        <w:ind w:left="10980" w:hanging="10980"/>
        <w:jc w:val="center"/>
        <w:outlineLvl w:val="0"/>
        <w:rPr>
          <w:rFonts w:ascii="Times New Roman" w:eastAsia="Calibri" w:hAnsi="Times New Roman" w:cs="Times New Roman"/>
          <w:b/>
          <w:sz w:val="24"/>
          <w:szCs w:val="24"/>
          <w:lang w:val="ru-RU" w:eastAsia="ru-RU"/>
        </w:rPr>
      </w:pPr>
    </w:p>
    <w:p w:rsidR="00D57E64" w:rsidRPr="00D57E64" w:rsidRDefault="00D57E64" w:rsidP="00D57E64">
      <w:pPr>
        <w:keepNext/>
        <w:spacing w:after="0" w:line="240" w:lineRule="auto"/>
        <w:ind w:left="10980" w:hanging="10980"/>
        <w:jc w:val="center"/>
        <w:outlineLvl w:val="0"/>
        <w:rPr>
          <w:rFonts w:ascii="Times New Roman" w:eastAsia="Calibri" w:hAnsi="Times New Roman" w:cs="Times New Roman"/>
          <w:b/>
          <w:sz w:val="24"/>
          <w:szCs w:val="24"/>
          <w:lang w:val="ru-RU" w:eastAsia="ru-RU"/>
        </w:rPr>
      </w:pPr>
      <w:r w:rsidRPr="00D57E64">
        <w:rPr>
          <w:rFonts w:ascii="Times New Roman" w:eastAsia="Calibri" w:hAnsi="Times New Roman" w:cs="Times New Roman"/>
          <w:b/>
          <w:sz w:val="24"/>
          <w:szCs w:val="24"/>
          <w:lang w:val="ru-RU" w:eastAsia="ru-RU"/>
        </w:rPr>
        <w:t>НАО «ТАРАЗСКИЙ УНИВЕРСИТЕТ ИМЕНИ М.Х. ДУЛАТИ»</w:t>
      </w:r>
    </w:p>
    <w:p w:rsidR="00D57E64" w:rsidRPr="00D57E64" w:rsidRDefault="00D57E64" w:rsidP="00D57E64">
      <w:pPr>
        <w:keepNext/>
        <w:spacing w:after="0" w:line="240" w:lineRule="auto"/>
        <w:ind w:left="10980" w:hanging="10980"/>
        <w:jc w:val="center"/>
        <w:outlineLvl w:val="0"/>
        <w:rPr>
          <w:rFonts w:ascii="Times New Roman" w:eastAsia="Calibri" w:hAnsi="Times New Roman" w:cs="Times New Roman"/>
          <w:b/>
          <w:sz w:val="24"/>
          <w:szCs w:val="24"/>
          <w:lang w:val="ru-RU" w:eastAsia="ru-RU"/>
        </w:rPr>
      </w:pPr>
      <w:r w:rsidRPr="00D57E64">
        <w:rPr>
          <w:rFonts w:ascii="Times New Roman" w:eastAsia="Calibri" w:hAnsi="Times New Roman" w:cs="Times New Roman"/>
          <w:b/>
          <w:sz w:val="24"/>
          <w:szCs w:val="24"/>
          <w:lang w:val="ru-RU" w:eastAsia="ru-RU"/>
        </w:rPr>
        <w:t>«М.Х. ДУЛАТИ АТЫНДАҒ</w:t>
      </w:r>
      <w:proofErr w:type="gramStart"/>
      <w:r w:rsidRPr="00D57E64">
        <w:rPr>
          <w:rFonts w:ascii="Times New Roman" w:eastAsia="Calibri" w:hAnsi="Times New Roman" w:cs="Times New Roman"/>
          <w:b/>
          <w:sz w:val="24"/>
          <w:szCs w:val="24"/>
          <w:lang w:val="ru-RU" w:eastAsia="ru-RU"/>
        </w:rPr>
        <w:t>Ы</w:t>
      </w:r>
      <w:proofErr w:type="gramEnd"/>
      <w:r w:rsidRPr="00D57E64">
        <w:rPr>
          <w:rFonts w:ascii="Times New Roman" w:eastAsia="Calibri" w:hAnsi="Times New Roman" w:cs="Times New Roman"/>
          <w:b/>
          <w:sz w:val="24"/>
          <w:szCs w:val="24"/>
          <w:lang w:val="ru-RU" w:eastAsia="ru-RU"/>
        </w:rPr>
        <w:t xml:space="preserve"> ТАРАЗ УНИВЕРСИТЕТІ» КЕ АҚ»</w:t>
      </w:r>
    </w:p>
    <w:p w:rsidR="00D57E64" w:rsidRPr="00D57E64" w:rsidRDefault="00B2331E" w:rsidP="00D57E64">
      <w:pPr>
        <w:keepNext/>
        <w:keepLines/>
        <w:spacing w:before="480" w:after="0"/>
        <w:jc w:val="center"/>
        <w:outlineLvl w:val="0"/>
        <w:rPr>
          <w:rFonts w:ascii="Times New Roman" w:eastAsia="MS Gothic" w:hAnsi="Times New Roman" w:cs="Times New Roman"/>
          <w:b/>
          <w:bCs/>
          <w:color w:val="000000" w:themeColor="text1"/>
          <w:sz w:val="28"/>
          <w:szCs w:val="28"/>
          <w:lang w:val="ru-RU"/>
        </w:rPr>
      </w:pPr>
      <w:r>
        <w:rPr>
          <w:noProof/>
        </w:rPr>
        <w:drawing>
          <wp:inline distT="0" distB="0" distL="0" distR="0" wp14:anchorId="1586CC03" wp14:editId="6F4D439D">
            <wp:extent cx="1943100" cy="1219200"/>
            <wp:effectExtent l="0" t="0" r="0" b="0"/>
            <wp:docPr id="4" name="Рисунок 4" descr="C:\Users\admin\Downloads\photo_5213368184948783621_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\Downloads\photo_5213368184948783621_y.jpg"/>
                    <pic:cNvPicPr>
                      <a:picLocks noChangeAspect="1" noChangeArrowheads="1"/>
                    </pic:cNvPicPr>
                  </pic:nvPicPr>
                  <pic:blipFill>
                    <a:blip r:embed="rId9" r:link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3100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57E64" w:rsidRPr="00D57E64" w:rsidRDefault="00B2331E" w:rsidP="00D57E64">
      <w:pPr>
        <w:keepNext/>
        <w:keepLines/>
        <w:spacing w:before="480" w:after="0"/>
        <w:outlineLvl w:val="0"/>
        <w:rPr>
          <w:rFonts w:ascii="Times New Roman" w:eastAsia="MS Gothic" w:hAnsi="Times New Roman" w:cs="Times New Roman"/>
          <w:b/>
          <w:bCs/>
          <w:color w:val="000000" w:themeColor="text1"/>
          <w:sz w:val="28"/>
          <w:szCs w:val="28"/>
          <w:lang w:val="ru-RU"/>
        </w:rPr>
      </w:pPr>
      <w:r>
        <w:rPr>
          <w:rFonts w:ascii="Times New Roman" w:eastAsia="MS Gothic" w:hAnsi="Times New Roman" w:cs="Times New Roman"/>
          <w:b/>
          <w:bCs/>
          <w:color w:val="000000" w:themeColor="text1"/>
          <w:sz w:val="28"/>
          <w:szCs w:val="28"/>
          <w:lang w:val="ru-RU"/>
        </w:rPr>
        <w:t xml:space="preserve">                    </w:t>
      </w:r>
      <w:proofErr w:type="spellStart"/>
      <w:r w:rsidR="00D57E64" w:rsidRPr="00D57E64">
        <w:rPr>
          <w:rFonts w:ascii="Times New Roman" w:eastAsia="MS Gothic" w:hAnsi="Times New Roman" w:cs="Times New Roman"/>
          <w:b/>
          <w:bCs/>
          <w:color w:val="000000" w:themeColor="text1"/>
          <w:sz w:val="28"/>
          <w:szCs w:val="28"/>
          <w:lang w:val="ru-RU"/>
        </w:rPr>
        <w:t>І</w:t>
      </w:r>
      <w:proofErr w:type="gramStart"/>
      <w:r w:rsidR="00D57E64" w:rsidRPr="00D57E64">
        <w:rPr>
          <w:rFonts w:ascii="Times New Roman" w:eastAsia="MS Gothic" w:hAnsi="Times New Roman" w:cs="Times New Roman"/>
          <w:b/>
          <w:bCs/>
          <w:color w:val="000000" w:themeColor="text1"/>
          <w:sz w:val="28"/>
          <w:szCs w:val="28"/>
          <w:lang w:val="ru-RU"/>
        </w:rPr>
        <w:t>ст</w:t>
      </w:r>
      <w:proofErr w:type="gramEnd"/>
      <w:r w:rsidR="00D57E64" w:rsidRPr="00D57E64">
        <w:rPr>
          <w:rFonts w:ascii="Times New Roman" w:eastAsia="MS Gothic" w:hAnsi="Times New Roman" w:cs="Times New Roman"/>
          <w:b/>
          <w:bCs/>
          <w:color w:val="000000" w:themeColor="text1"/>
          <w:sz w:val="28"/>
          <w:szCs w:val="28"/>
          <w:lang w:val="ru-RU"/>
        </w:rPr>
        <w:t>ің</w:t>
      </w:r>
      <w:proofErr w:type="spellEnd"/>
      <w:r w:rsidR="00D57E64" w:rsidRPr="00D57E64">
        <w:rPr>
          <w:rFonts w:ascii="Times New Roman" w:eastAsia="MS Gothic" w:hAnsi="Times New Roman" w:cs="Times New Roman"/>
          <w:b/>
          <w:bCs/>
          <w:color w:val="000000" w:themeColor="text1"/>
          <w:sz w:val="28"/>
          <w:szCs w:val="28"/>
          <w:lang w:val="ru-RU"/>
        </w:rPr>
        <w:t xml:space="preserve"> №_____________     </w:t>
      </w:r>
      <w:r>
        <w:rPr>
          <w:rFonts w:ascii="Times New Roman" w:eastAsia="MS Gothic" w:hAnsi="Times New Roman" w:cs="Times New Roman"/>
          <w:b/>
          <w:bCs/>
          <w:color w:val="000000" w:themeColor="text1"/>
          <w:sz w:val="28"/>
          <w:szCs w:val="28"/>
          <w:lang w:val="ru-RU"/>
        </w:rPr>
        <w:t xml:space="preserve">                                                              </w:t>
      </w:r>
      <w:r w:rsidR="00D57E64" w:rsidRPr="00D57E64">
        <w:rPr>
          <w:rFonts w:ascii="Times New Roman" w:eastAsia="MS Gothic" w:hAnsi="Times New Roman" w:cs="Times New Roman"/>
          <w:b/>
          <w:bCs/>
          <w:color w:val="000000" w:themeColor="text1"/>
          <w:sz w:val="28"/>
          <w:szCs w:val="28"/>
          <w:lang w:val="ru-RU"/>
        </w:rPr>
        <w:t>Томны</w:t>
      </w:r>
      <w:r w:rsidR="00D57E64" w:rsidRPr="00D57E64">
        <w:rPr>
          <w:rFonts w:ascii="Times New Roman" w:eastAsia="MS Gothic" w:hAnsi="Times New Roman" w:cs="Times New Roman"/>
          <w:b/>
          <w:bCs/>
          <w:color w:val="000000" w:themeColor="text1"/>
          <w:sz w:val="28"/>
          <w:szCs w:val="28"/>
          <w:lang w:val="kk-KZ"/>
        </w:rPr>
        <w:t>ң №_____________</w:t>
      </w:r>
    </w:p>
    <w:p w:rsidR="00D57E64" w:rsidRPr="00D57E64" w:rsidRDefault="00D57E64" w:rsidP="00D57E64">
      <w:pPr>
        <w:keepNext/>
        <w:keepLines/>
        <w:spacing w:before="480" w:after="0"/>
        <w:outlineLvl w:val="0"/>
        <w:rPr>
          <w:rFonts w:ascii="Times New Roman" w:eastAsia="MS Gothic" w:hAnsi="Times New Roman" w:cs="Times New Roman"/>
          <w:b/>
          <w:bCs/>
          <w:color w:val="000000" w:themeColor="text1"/>
          <w:sz w:val="28"/>
          <w:szCs w:val="28"/>
          <w:lang w:val="ru-RU"/>
        </w:rPr>
      </w:pPr>
    </w:p>
    <w:p w:rsidR="00D57E64" w:rsidRPr="00D57E64" w:rsidRDefault="00D57E64" w:rsidP="00D57E6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val="ru-RU" w:eastAsia="ru-RU"/>
        </w:rPr>
      </w:pPr>
      <w:r w:rsidRPr="00D57E64">
        <w:rPr>
          <w:rFonts w:ascii="Times New Roman" w:eastAsia="MS Gothic" w:hAnsi="Times New Roman" w:cs="Times New Roman"/>
          <w:b/>
          <w:bCs/>
          <w:color w:val="000000" w:themeColor="text1"/>
          <w:sz w:val="28"/>
          <w:szCs w:val="28"/>
          <w:lang w:val="ru-RU"/>
        </w:rPr>
        <w:t>ЭТИКАЛЫҚ НОРМАЛАР МОНИТОРИНГІ ЖУРНАЛЫ</w:t>
      </w:r>
    </w:p>
    <w:p w:rsidR="00D57E64" w:rsidRPr="00D57E64" w:rsidRDefault="00D57E64" w:rsidP="00D57E64">
      <w:pPr>
        <w:spacing w:after="0" w:line="240" w:lineRule="auto"/>
        <w:jc w:val="center"/>
        <w:rPr>
          <w:rFonts w:ascii="Times New Roman" w:eastAsia="MS Gothic" w:hAnsi="Times New Roman" w:cs="Times New Roman"/>
          <w:b/>
          <w:bCs/>
          <w:color w:val="000000" w:themeColor="text1"/>
          <w:sz w:val="28"/>
          <w:szCs w:val="28"/>
          <w:lang w:val="ru-RU"/>
        </w:rPr>
      </w:pPr>
    </w:p>
    <w:p w:rsidR="00D57E64" w:rsidRPr="00D57E64" w:rsidRDefault="00D57E64" w:rsidP="00D57E64">
      <w:pPr>
        <w:spacing w:after="0" w:line="240" w:lineRule="auto"/>
        <w:jc w:val="center"/>
        <w:rPr>
          <w:rFonts w:ascii="Times New Roman" w:eastAsia="MS Gothic" w:hAnsi="Times New Roman" w:cs="Times New Roman"/>
          <w:b/>
          <w:bCs/>
          <w:color w:val="000000" w:themeColor="text1"/>
          <w:sz w:val="28"/>
          <w:szCs w:val="28"/>
          <w:lang w:val="ru-RU"/>
        </w:rPr>
      </w:pPr>
      <w:r w:rsidRPr="00D57E64">
        <w:rPr>
          <w:rFonts w:ascii="Times New Roman" w:eastAsia="MS Gothic" w:hAnsi="Times New Roman" w:cs="Times New Roman"/>
          <w:b/>
          <w:bCs/>
          <w:color w:val="000000" w:themeColor="text1"/>
          <w:sz w:val="28"/>
          <w:szCs w:val="28"/>
          <w:lang w:val="ru-RU"/>
        </w:rPr>
        <w:t>ЖУРНАЛ МОНИТОРИНГА ЭТИЧЕСКИХ НОРМ</w:t>
      </w:r>
    </w:p>
    <w:p w:rsidR="00D57E64" w:rsidRPr="00D57E64" w:rsidRDefault="00D57E64" w:rsidP="00D57E6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val="ru-RU" w:eastAsia="ru-RU"/>
        </w:rPr>
      </w:pPr>
    </w:p>
    <w:p w:rsidR="00D57E64" w:rsidRPr="00D57E64" w:rsidRDefault="00D57E64" w:rsidP="00D57E6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val="ru-RU" w:eastAsia="ru-RU"/>
        </w:rPr>
      </w:pPr>
    </w:p>
    <w:p w:rsidR="00D57E64" w:rsidRPr="00D57E64" w:rsidRDefault="00D57E64" w:rsidP="00D57E6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val="ru-RU" w:eastAsia="ru-RU"/>
        </w:rPr>
      </w:pPr>
    </w:p>
    <w:p w:rsidR="00D57E64" w:rsidRPr="00D57E64" w:rsidRDefault="00D57E64" w:rsidP="00D57E6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val="ru-RU" w:eastAsia="ru-RU"/>
        </w:rPr>
      </w:pPr>
    </w:p>
    <w:p w:rsidR="00D57E64" w:rsidRPr="00D57E64" w:rsidRDefault="00D57E64" w:rsidP="00D57E64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  <w:r w:rsidRPr="00D57E64">
        <w:rPr>
          <w:rFonts w:ascii="Times New Roman" w:eastAsia="Times New Roman" w:hAnsi="Times New Roman" w:cs="Times New Roman"/>
          <w:b/>
          <w:sz w:val="20"/>
          <w:szCs w:val="20"/>
          <w:lang w:val="ru-RU" w:eastAsia="ru-RU"/>
        </w:rPr>
        <w:t xml:space="preserve">_________________ </w:t>
      </w:r>
      <w:proofErr w:type="spellStart"/>
      <w:r w:rsidRPr="00D57E64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>парақ</w:t>
      </w:r>
      <w:proofErr w:type="spellEnd"/>
      <w:r w:rsidRPr="00D57E64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 xml:space="preserve"> (тар)</w:t>
      </w:r>
      <w:r w:rsidRPr="00D57E64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ab/>
      </w:r>
      <w:r w:rsidRPr="00D57E64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ab/>
      </w:r>
      <w:r w:rsidRPr="00D57E64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ab/>
      </w:r>
      <w:r w:rsidRPr="00D57E64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ab/>
      </w:r>
      <w:r w:rsidRPr="00D57E64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ab/>
      </w:r>
      <w:r w:rsidRPr="00D57E64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ab/>
      </w:r>
    </w:p>
    <w:p w:rsidR="00D57E64" w:rsidRPr="00D57E64" w:rsidRDefault="00D57E64" w:rsidP="00D57E64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  <w:proofErr w:type="spellStart"/>
      <w:r w:rsidRPr="00D57E64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>сақталсын</w:t>
      </w:r>
      <w:proofErr w:type="spellEnd"/>
      <w:r w:rsidRPr="00D57E64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 xml:space="preserve"> _________________</w:t>
      </w:r>
    </w:p>
    <w:p w:rsidR="00D57E64" w:rsidRPr="00D57E64" w:rsidRDefault="00D57E64" w:rsidP="00D57E64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  <w:proofErr w:type="spellStart"/>
      <w:r w:rsidRPr="00D57E64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>басталуы</w:t>
      </w:r>
      <w:proofErr w:type="spellEnd"/>
      <w:r w:rsidRPr="00D57E64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 xml:space="preserve"> ___________________</w:t>
      </w:r>
    </w:p>
    <w:p w:rsidR="00D57E64" w:rsidRPr="00D57E64" w:rsidRDefault="00D57E64" w:rsidP="00D57E64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  <w:proofErr w:type="spellStart"/>
      <w:r w:rsidRPr="00D57E64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>аяқталуы</w:t>
      </w:r>
      <w:proofErr w:type="spellEnd"/>
      <w:r w:rsidRPr="00D57E64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 xml:space="preserve"> ___________________</w:t>
      </w:r>
    </w:p>
    <w:p w:rsidR="00D57E64" w:rsidRPr="00D57E64" w:rsidRDefault="00D57E64" w:rsidP="00D57E64">
      <w:pPr>
        <w:jc w:val="center"/>
        <w:rPr>
          <w:rFonts w:ascii="Times New Roman" w:eastAsia="MS Mincho" w:hAnsi="Times New Roman" w:cs="Times New Roman"/>
          <w:b/>
          <w:sz w:val="28"/>
          <w:szCs w:val="28"/>
          <w:lang w:val="ru-RU"/>
        </w:rPr>
      </w:pPr>
      <w:r w:rsidRPr="00D57E64">
        <w:rPr>
          <w:rFonts w:ascii="Times New Roman" w:eastAsia="MS Mincho" w:hAnsi="Times New Roman" w:cs="Times New Roman"/>
          <w:lang w:val="ru-RU"/>
        </w:rPr>
        <w:br/>
      </w:r>
      <w:proofErr w:type="spellStart"/>
      <w:r w:rsidRPr="00D57E64">
        <w:rPr>
          <w:rFonts w:ascii="Times New Roman" w:eastAsia="MS Mincho" w:hAnsi="Times New Roman" w:cs="Times New Roman"/>
          <w:b/>
          <w:sz w:val="28"/>
          <w:szCs w:val="28"/>
          <w:lang w:val="ru-RU"/>
        </w:rPr>
        <w:t>Тараз</w:t>
      </w:r>
      <w:proofErr w:type="spellEnd"/>
    </w:p>
    <w:p w:rsidR="0058367A" w:rsidRPr="0058367A" w:rsidRDefault="0058367A" w:rsidP="0058367A">
      <w:pPr>
        <w:jc w:val="right"/>
        <w:rPr>
          <w:lang w:val="kk-KZ"/>
        </w:rPr>
      </w:pPr>
    </w:p>
    <w:tbl>
      <w:tblPr>
        <w:tblStyle w:val="af6"/>
        <w:tblpPr w:leftFromText="180" w:rightFromText="180" w:vertAnchor="text" w:tblpY="1"/>
        <w:tblOverlap w:val="never"/>
        <w:tblW w:w="13149" w:type="dxa"/>
        <w:tblLayout w:type="fixed"/>
        <w:tblLook w:val="04A0" w:firstRow="1" w:lastRow="0" w:firstColumn="1" w:lastColumn="0" w:noHBand="0" w:noVBand="1"/>
      </w:tblPr>
      <w:tblGrid>
        <w:gridCol w:w="534"/>
        <w:gridCol w:w="1417"/>
        <w:gridCol w:w="2126"/>
        <w:gridCol w:w="2127"/>
        <w:gridCol w:w="2268"/>
        <w:gridCol w:w="2552"/>
        <w:gridCol w:w="2125"/>
      </w:tblGrid>
      <w:tr w:rsidR="00132821" w:rsidRPr="00132821" w:rsidTr="00B2331E">
        <w:tc>
          <w:tcPr>
            <w:tcW w:w="534" w:type="dxa"/>
          </w:tcPr>
          <w:p w:rsidR="00132821" w:rsidRPr="00132821" w:rsidRDefault="00132821" w:rsidP="0058367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32821">
              <w:rPr>
                <w:rFonts w:ascii="Times New Roman" w:hAnsi="Times New Roman" w:cs="Times New Roman"/>
                <w:b/>
              </w:rPr>
              <w:t>№</w:t>
            </w:r>
          </w:p>
        </w:tc>
        <w:tc>
          <w:tcPr>
            <w:tcW w:w="1417" w:type="dxa"/>
          </w:tcPr>
          <w:p w:rsidR="00132821" w:rsidRPr="00132821" w:rsidRDefault="00132821" w:rsidP="0058367A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132821">
              <w:rPr>
                <w:rFonts w:ascii="Times New Roman" w:hAnsi="Times New Roman" w:cs="Times New Roman"/>
                <w:b/>
              </w:rPr>
              <w:t>Дата</w:t>
            </w:r>
            <w:proofErr w:type="spellEnd"/>
            <w:r w:rsidRPr="00132821">
              <w:rPr>
                <w:rFonts w:ascii="Times New Roman" w:hAnsi="Times New Roman" w:cs="Times New Roman"/>
                <w:b/>
              </w:rPr>
              <w:t xml:space="preserve"> / </w:t>
            </w:r>
            <w:proofErr w:type="spellStart"/>
            <w:r w:rsidRPr="00132821">
              <w:rPr>
                <w:rFonts w:ascii="Times New Roman" w:hAnsi="Times New Roman" w:cs="Times New Roman"/>
                <w:b/>
              </w:rPr>
              <w:t>Күні</w:t>
            </w:r>
            <w:proofErr w:type="spellEnd"/>
          </w:p>
        </w:tc>
        <w:tc>
          <w:tcPr>
            <w:tcW w:w="2126" w:type="dxa"/>
          </w:tcPr>
          <w:p w:rsidR="00132821" w:rsidRPr="00132821" w:rsidRDefault="00132821" w:rsidP="0058367A">
            <w:pPr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 w:rsidRPr="00132821">
              <w:rPr>
                <w:rFonts w:ascii="Times New Roman" w:hAnsi="Times New Roman" w:cs="Times New Roman"/>
                <w:b/>
                <w:lang w:val="ru-RU"/>
              </w:rPr>
              <w:t xml:space="preserve">Ф.И.О. сотрудника / </w:t>
            </w:r>
            <w:proofErr w:type="spellStart"/>
            <w:r w:rsidRPr="00132821">
              <w:rPr>
                <w:rFonts w:ascii="Times New Roman" w:hAnsi="Times New Roman" w:cs="Times New Roman"/>
                <w:b/>
                <w:lang w:val="ru-RU"/>
              </w:rPr>
              <w:t>Қызметкердің</w:t>
            </w:r>
            <w:proofErr w:type="spellEnd"/>
            <w:r w:rsidRPr="00132821">
              <w:rPr>
                <w:rFonts w:ascii="Times New Roman" w:hAnsi="Times New Roman" w:cs="Times New Roman"/>
                <w:b/>
                <w:lang w:val="ru-RU"/>
              </w:rPr>
              <w:t xml:space="preserve"> </w:t>
            </w:r>
            <w:proofErr w:type="spellStart"/>
            <w:r w:rsidRPr="00132821">
              <w:rPr>
                <w:rFonts w:ascii="Times New Roman" w:hAnsi="Times New Roman" w:cs="Times New Roman"/>
                <w:b/>
                <w:lang w:val="ru-RU"/>
              </w:rPr>
              <w:t>аты-жөні</w:t>
            </w:r>
            <w:proofErr w:type="spellEnd"/>
          </w:p>
        </w:tc>
        <w:tc>
          <w:tcPr>
            <w:tcW w:w="2127" w:type="dxa"/>
          </w:tcPr>
          <w:p w:rsidR="00132821" w:rsidRPr="00132821" w:rsidRDefault="00132821" w:rsidP="0058367A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132821">
              <w:rPr>
                <w:rFonts w:ascii="Times New Roman" w:hAnsi="Times New Roman" w:cs="Times New Roman"/>
                <w:b/>
              </w:rPr>
              <w:t>Подразделение</w:t>
            </w:r>
            <w:proofErr w:type="spellEnd"/>
            <w:r w:rsidRPr="00132821">
              <w:rPr>
                <w:rFonts w:ascii="Times New Roman" w:hAnsi="Times New Roman" w:cs="Times New Roman"/>
                <w:b/>
              </w:rPr>
              <w:t xml:space="preserve"> / </w:t>
            </w:r>
            <w:proofErr w:type="spellStart"/>
            <w:r w:rsidRPr="00132821">
              <w:rPr>
                <w:rFonts w:ascii="Times New Roman" w:hAnsi="Times New Roman" w:cs="Times New Roman"/>
                <w:b/>
              </w:rPr>
              <w:t>Бөлімі</w:t>
            </w:r>
            <w:proofErr w:type="spellEnd"/>
          </w:p>
        </w:tc>
        <w:tc>
          <w:tcPr>
            <w:tcW w:w="2268" w:type="dxa"/>
          </w:tcPr>
          <w:p w:rsidR="00132821" w:rsidRPr="00132821" w:rsidRDefault="00132821" w:rsidP="0058367A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132821">
              <w:rPr>
                <w:rFonts w:ascii="Times New Roman" w:hAnsi="Times New Roman" w:cs="Times New Roman"/>
                <w:b/>
              </w:rPr>
              <w:t>Нарушение</w:t>
            </w:r>
            <w:proofErr w:type="spellEnd"/>
            <w:r w:rsidRPr="00132821">
              <w:rPr>
                <w:rFonts w:ascii="Times New Roman" w:hAnsi="Times New Roman" w:cs="Times New Roman"/>
                <w:b/>
              </w:rPr>
              <w:t xml:space="preserve"> / </w:t>
            </w:r>
            <w:proofErr w:type="spellStart"/>
            <w:r w:rsidRPr="00132821">
              <w:rPr>
                <w:rFonts w:ascii="Times New Roman" w:hAnsi="Times New Roman" w:cs="Times New Roman"/>
                <w:b/>
              </w:rPr>
              <w:t>Бұзушылық</w:t>
            </w:r>
            <w:proofErr w:type="spellEnd"/>
            <w:r w:rsidRPr="00132821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132821">
              <w:rPr>
                <w:rFonts w:ascii="Times New Roman" w:hAnsi="Times New Roman" w:cs="Times New Roman"/>
                <w:b/>
              </w:rPr>
              <w:t>сипаттамасы</w:t>
            </w:r>
            <w:proofErr w:type="spellEnd"/>
          </w:p>
        </w:tc>
        <w:tc>
          <w:tcPr>
            <w:tcW w:w="2552" w:type="dxa"/>
          </w:tcPr>
          <w:p w:rsidR="00132821" w:rsidRPr="00132821" w:rsidRDefault="00132821" w:rsidP="0058367A">
            <w:pPr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 w:rsidRPr="00132821">
              <w:rPr>
                <w:rFonts w:ascii="Times New Roman" w:hAnsi="Times New Roman" w:cs="Times New Roman"/>
                <w:b/>
                <w:lang w:val="ru-RU"/>
              </w:rPr>
              <w:t xml:space="preserve">Решения совета по этике / </w:t>
            </w:r>
            <w:proofErr w:type="spellStart"/>
            <w:r w:rsidRPr="00132821">
              <w:rPr>
                <w:rFonts w:ascii="Times New Roman" w:hAnsi="Times New Roman" w:cs="Times New Roman"/>
                <w:b/>
                <w:lang w:val="ru-RU"/>
              </w:rPr>
              <w:t>Этикалық</w:t>
            </w:r>
            <w:proofErr w:type="spellEnd"/>
            <w:r w:rsidRPr="00132821">
              <w:rPr>
                <w:rFonts w:ascii="Times New Roman" w:hAnsi="Times New Roman" w:cs="Times New Roman"/>
                <w:b/>
                <w:lang w:val="ru-RU"/>
              </w:rPr>
              <w:t xml:space="preserve"> </w:t>
            </w:r>
            <w:proofErr w:type="spellStart"/>
            <w:r w:rsidRPr="00132821">
              <w:rPr>
                <w:rFonts w:ascii="Times New Roman" w:hAnsi="Times New Roman" w:cs="Times New Roman"/>
                <w:b/>
                <w:lang w:val="ru-RU"/>
              </w:rPr>
              <w:t>кеңестің</w:t>
            </w:r>
            <w:proofErr w:type="spellEnd"/>
            <w:r w:rsidRPr="00132821">
              <w:rPr>
                <w:rFonts w:ascii="Times New Roman" w:hAnsi="Times New Roman" w:cs="Times New Roman"/>
                <w:b/>
                <w:lang w:val="ru-RU"/>
              </w:rPr>
              <w:t xml:space="preserve"> </w:t>
            </w:r>
            <w:proofErr w:type="spellStart"/>
            <w:r w:rsidRPr="00132821">
              <w:rPr>
                <w:rFonts w:ascii="Times New Roman" w:hAnsi="Times New Roman" w:cs="Times New Roman"/>
                <w:b/>
                <w:lang w:val="ru-RU"/>
              </w:rPr>
              <w:t>шешімі</w:t>
            </w:r>
            <w:proofErr w:type="spellEnd"/>
          </w:p>
        </w:tc>
        <w:tc>
          <w:tcPr>
            <w:tcW w:w="2125" w:type="dxa"/>
          </w:tcPr>
          <w:p w:rsidR="00132821" w:rsidRPr="00132821" w:rsidRDefault="00132821" w:rsidP="0058367A">
            <w:pPr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 w:rsidRPr="00132821">
              <w:rPr>
                <w:rFonts w:ascii="Times New Roman" w:hAnsi="Times New Roman" w:cs="Times New Roman"/>
                <w:b/>
                <w:lang w:val="ru-RU"/>
              </w:rPr>
              <w:t xml:space="preserve">Принятые меры / </w:t>
            </w:r>
            <w:proofErr w:type="spellStart"/>
            <w:r w:rsidRPr="00132821">
              <w:rPr>
                <w:rFonts w:ascii="Times New Roman" w:hAnsi="Times New Roman" w:cs="Times New Roman"/>
                <w:b/>
                <w:lang w:val="ru-RU"/>
              </w:rPr>
              <w:t>Қабылданған</w:t>
            </w:r>
            <w:proofErr w:type="spellEnd"/>
            <w:r w:rsidRPr="00132821">
              <w:rPr>
                <w:rFonts w:ascii="Times New Roman" w:hAnsi="Times New Roman" w:cs="Times New Roman"/>
                <w:b/>
                <w:lang w:val="ru-RU"/>
              </w:rPr>
              <w:t xml:space="preserve"> </w:t>
            </w:r>
            <w:proofErr w:type="spellStart"/>
            <w:r w:rsidRPr="00132821">
              <w:rPr>
                <w:rFonts w:ascii="Times New Roman" w:hAnsi="Times New Roman" w:cs="Times New Roman"/>
                <w:b/>
                <w:lang w:val="ru-RU"/>
              </w:rPr>
              <w:t>шаралар</w:t>
            </w:r>
            <w:proofErr w:type="spellEnd"/>
          </w:p>
        </w:tc>
      </w:tr>
      <w:tr w:rsidR="00DC2314" w:rsidRPr="00132821" w:rsidTr="00B2331E">
        <w:tc>
          <w:tcPr>
            <w:tcW w:w="534" w:type="dxa"/>
          </w:tcPr>
          <w:p w:rsidR="00DC2314" w:rsidRPr="00132821" w:rsidRDefault="00DC2314" w:rsidP="0058367A">
            <w:pPr>
              <w:spacing w:after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</w:tcPr>
          <w:p w:rsidR="00DC2314" w:rsidRPr="00132821" w:rsidRDefault="00DC2314" w:rsidP="0058367A">
            <w:pPr>
              <w:spacing w:after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26" w:type="dxa"/>
          </w:tcPr>
          <w:p w:rsidR="00DC2314" w:rsidRPr="00132821" w:rsidRDefault="00DC2314" w:rsidP="0058367A">
            <w:pPr>
              <w:spacing w:after="0"/>
              <w:rPr>
                <w:rFonts w:ascii="Times New Roman" w:hAnsi="Times New Roman" w:cs="Times New Roman"/>
                <w:b/>
                <w:lang w:val="ru-RU"/>
              </w:rPr>
            </w:pPr>
          </w:p>
        </w:tc>
        <w:tc>
          <w:tcPr>
            <w:tcW w:w="2127" w:type="dxa"/>
          </w:tcPr>
          <w:p w:rsidR="00DC2314" w:rsidRPr="00132821" w:rsidRDefault="00DC2314" w:rsidP="0058367A">
            <w:pPr>
              <w:spacing w:after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68" w:type="dxa"/>
          </w:tcPr>
          <w:p w:rsidR="00DC2314" w:rsidRPr="00132821" w:rsidRDefault="00DC2314" w:rsidP="0058367A">
            <w:pPr>
              <w:spacing w:after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52" w:type="dxa"/>
          </w:tcPr>
          <w:p w:rsidR="00DC2314" w:rsidRPr="00132821" w:rsidRDefault="00DC2314" w:rsidP="0058367A">
            <w:pPr>
              <w:spacing w:after="0"/>
              <w:rPr>
                <w:rFonts w:ascii="Times New Roman" w:hAnsi="Times New Roman" w:cs="Times New Roman"/>
                <w:b/>
                <w:lang w:val="ru-RU"/>
              </w:rPr>
            </w:pPr>
          </w:p>
        </w:tc>
        <w:tc>
          <w:tcPr>
            <w:tcW w:w="2125" w:type="dxa"/>
          </w:tcPr>
          <w:p w:rsidR="00DC2314" w:rsidRPr="00132821" w:rsidRDefault="00DC2314" w:rsidP="0058367A">
            <w:pPr>
              <w:spacing w:after="0"/>
              <w:rPr>
                <w:rFonts w:ascii="Times New Roman" w:hAnsi="Times New Roman" w:cs="Times New Roman"/>
                <w:b/>
                <w:lang w:val="ru-RU"/>
              </w:rPr>
            </w:pPr>
          </w:p>
        </w:tc>
      </w:tr>
      <w:tr w:rsidR="0058367A" w:rsidRPr="00132821" w:rsidTr="00B2331E">
        <w:tc>
          <w:tcPr>
            <w:tcW w:w="534" w:type="dxa"/>
          </w:tcPr>
          <w:p w:rsidR="0058367A" w:rsidRPr="00132821" w:rsidRDefault="0058367A" w:rsidP="0058367A">
            <w:pPr>
              <w:spacing w:after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</w:tcPr>
          <w:p w:rsidR="0058367A" w:rsidRPr="00132821" w:rsidRDefault="0058367A" w:rsidP="0058367A">
            <w:pPr>
              <w:spacing w:after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26" w:type="dxa"/>
          </w:tcPr>
          <w:p w:rsidR="0058367A" w:rsidRPr="00132821" w:rsidRDefault="0058367A" w:rsidP="0058367A">
            <w:pPr>
              <w:spacing w:after="0"/>
              <w:rPr>
                <w:rFonts w:ascii="Times New Roman" w:hAnsi="Times New Roman" w:cs="Times New Roman"/>
                <w:b/>
                <w:lang w:val="ru-RU"/>
              </w:rPr>
            </w:pPr>
          </w:p>
        </w:tc>
        <w:tc>
          <w:tcPr>
            <w:tcW w:w="2127" w:type="dxa"/>
          </w:tcPr>
          <w:p w:rsidR="0058367A" w:rsidRPr="00132821" w:rsidRDefault="0058367A" w:rsidP="0058367A">
            <w:pPr>
              <w:spacing w:after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68" w:type="dxa"/>
          </w:tcPr>
          <w:p w:rsidR="0058367A" w:rsidRPr="00132821" w:rsidRDefault="0058367A" w:rsidP="0058367A">
            <w:pPr>
              <w:spacing w:after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52" w:type="dxa"/>
          </w:tcPr>
          <w:p w:rsidR="0058367A" w:rsidRPr="00132821" w:rsidRDefault="0058367A" w:rsidP="0058367A">
            <w:pPr>
              <w:spacing w:after="0"/>
              <w:rPr>
                <w:rFonts w:ascii="Times New Roman" w:hAnsi="Times New Roman" w:cs="Times New Roman"/>
                <w:b/>
                <w:lang w:val="ru-RU"/>
              </w:rPr>
            </w:pPr>
          </w:p>
        </w:tc>
        <w:tc>
          <w:tcPr>
            <w:tcW w:w="2125" w:type="dxa"/>
          </w:tcPr>
          <w:p w:rsidR="0058367A" w:rsidRPr="00132821" w:rsidRDefault="0058367A" w:rsidP="0058367A">
            <w:pPr>
              <w:spacing w:after="0"/>
              <w:rPr>
                <w:rFonts w:ascii="Times New Roman" w:hAnsi="Times New Roman" w:cs="Times New Roman"/>
                <w:b/>
                <w:lang w:val="ru-RU"/>
              </w:rPr>
            </w:pPr>
          </w:p>
        </w:tc>
      </w:tr>
      <w:tr w:rsidR="0058367A" w:rsidRPr="00132821" w:rsidTr="00B2331E">
        <w:tc>
          <w:tcPr>
            <w:tcW w:w="534" w:type="dxa"/>
          </w:tcPr>
          <w:p w:rsidR="0058367A" w:rsidRPr="00132821" w:rsidRDefault="0058367A" w:rsidP="0058367A">
            <w:pPr>
              <w:spacing w:after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</w:tcPr>
          <w:p w:rsidR="0058367A" w:rsidRPr="00132821" w:rsidRDefault="0058367A" w:rsidP="0058367A">
            <w:pPr>
              <w:spacing w:after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26" w:type="dxa"/>
          </w:tcPr>
          <w:p w:rsidR="0058367A" w:rsidRPr="00132821" w:rsidRDefault="0058367A" w:rsidP="0058367A">
            <w:pPr>
              <w:spacing w:after="0"/>
              <w:rPr>
                <w:rFonts w:ascii="Times New Roman" w:hAnsi="Times New Roman" w:cs="Times New Roman"/>
                <w:b/>
                <w:lang w:val="ru-RU"/>
              </w:rPr>
            </w:pPr>
          </w:p>
        </w:tc>
        <w:tc>
          <w:tcPr>
            <w:tcW w:w="2127" w:type="dxa"/>
          </w:tcPr>
          <w:p w:rsidR="0058367A" w:rsidRPr="00132821" w:rsidRDefault="0058367A" w:rsidP="0058367A">
            <w:pPr>
              <w:spacing w:after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68" w:type="dxa"/>
          </w:tcPr>
          <w:p w:rsidR="0058367A" w:rsidRPr="00132821" w:rsidRDefault="0058367A" w:rsidP="0058367A">
            <w:pPr>
              <w:spacing w:after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52" w:type="dxa"/>
          </w:tcPr>
          <w:p w:rsidR="0058367A" w:rsidRPr="00132821" w:rsidRDefault="0058367A" w:rsidP="0058367A">
            <w:pPr>
              <w:spacing w:after="0"/>
              <w:rPr>
                <w:rFonts w:ascii="Times New Roman" w:hAnsi="Times New Roman" w:cs="Times New Roman"/>
                <w:b/>
                <w:lang w:val="ru-RU"/>
              </w:rPr>
            </w:pPr>
          </w:p>
        </w:tc>
        <w:tc>
          <w:tcPr>
            <w:tcW w:w="2125" w:type="dxa"/>
          </w:tcPr>
          <w:p w:rsidR="0058367A" w:rsidRPr="00132821" w:rsidRDefault="0058367A" w:rsidP="0058367A">
            <w:pPr>
              <w:spacing w:after="0"/>
              <w:rPr>
                <w:rFonts w:ascii="Times New Roman" w:hAnsi="Times New Roman" w:cs="Times New Roman"/>
                <w:b/>
                <w:lang w:val="ru-RU"/>
              </w:rPr>
            </w:pPr>
          </w:p>
        </w:tc>
      </w:tr>
      <w:tr w:rsidR="0058367A" w:rsidRPr="00132821" w:rsidTr="00B2331E">
        <w:tc>
          <w:tcPr>
            <w:tcW w:w="534" w:type="dxa"/>
          </w:tcPr>
          <w:p w:rsidR="0058367A" w:rsidRPr="00132821" w:rsidRDefault="0058367A" w:rsidP="0058367A">
            <w:pPr>
              <w:spacing w:after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</w:tcPr>
          <w:p w:rsidR="0058367A" w:rsidRPr="00132821" w:rsidRDefault="0058367A" w:rsidP="0058367A">
            <w:pPr>
              <w:spacing w:after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26" w:type="dxa"/>
          </w:tcPr>
          <w:p w:rsidR="0058367A" w:rsidRPr="00132821" w:rsidRDefault="0058367A" w:rsidP="0058367A">
            <w:pPr>
              <w:spacing w:after="0"/>
              <w:rPr>
                <w:rFonts w:ascii="Times New Roman" w:hAnsi="Times New Roman" w:cs="Times New Roman"/>
                <w:b/>
                <w:lang w:val="ru-RU"/>
              </w:rPr>
            </w:pPr>
          </w:p>
        </w:tc>
        <w:tc>
          <w:tcPr>
            <w:tcW w:w="2127" w:type="dxa"/>
          </w:tcPr>
          <w:p w:rsidR="0058367A" w:rsidRPr="00132821" w:rsidRDefault="0058367A" w:rsidP="0058367A">
            <w:pPr>
              <w:spacing w:after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68" w:type="dxa"/>
          </w:tcPr>
          <w:p w:rsidR="0058367A" w:rsidRPr="00132821" w:rsidRDefault="0058367A" w:rsidP="0058367A">
            <w:pPr>
              <w:spacing w:after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52" w:type="dxa"/>
          </w:tcPr>
          <w:p w:rsidR="0058367A" w:rsidRPr="00132821" w:rsidRDefault="0058367A" w:rsidP="0058367A">
            <w:pPr>
              <w:spacing w:after="0"/>
              <w:rPr>
                <w:rFonts w:ascii="Times New Roman" w:hAnsi="Times New Roman" w:cs="Times New Roman"/>
                <w:b/>
                <w:lang w:val="ru-RU"/>
              </w:rPr>
            </w:pPr>
          </w:p>
        </w:tc>
        <w:tc>
          <w:tcPr>
            <w:tcW w:w="2125" w:type="dxa"/>
          </w:tcPr>
          <w:p w:rsidR="0058367A" w:rsidRPr="00132821" w:rsidRDefault="0058367A" w:rsidP="0058367A">
            <w:pPr>
              <w:spacing w:after="0"/>
              <w:rPr>
                <w:rFonts w:ascii="Times New Roman" w:hAnsi="Times New Roman" w:cs="Times New Roman"/>
                <w:b/>
                <w:lang w:val="ru-RU"/>
              </w:rPr>
            </w:pPr>
          </w:p>
        </w:tc>
      </w:tr>
      <w:tr w:rsidR="0058367A" w:rsidRPr="00132821" w:rsidTr="00B2331E">
        <w:tc>
          <w:tcPr>
            <w:tcW w:w="534" w:type="dxa"/>
          </w:tcPr>
          <w:p w:rsidR="0058367A" w:rsidRPr="00132821" w:rsidRDefault="0058367A" w:rsidP="0058367A">
            <w:pPr>
              <w:spacing w:after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</w:tcPr>
          <w:p w:rsidR="0058367A" w:rsidRPr="00132821" w:rsidRDefault="0058367A" w:rsidP="0058367A">
            <w:pPr>
              <w:spacing w:after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26" w:type="dxa"/>
          </w:tcPr>
          <w:p w:rsidR="0058367A" w:rsidRPr="00132821" w:rsidRDefault="0058367A" w:rsidP="0058367A">
            <w:pPr>
              <w:spacing w:after="0"/>
              <w:rPr>
                <w:rFonts w:ascii="Times New Roman" w:hAnsi="Times New Roman" w:cs="Times New Roman"/>
                <w:b/>
                <w:lang w:val="ru-RU"/>
              </w:rPr>
            </w:pPr>
          </w:p>
        </w:tc>
        <w:tc>
          <w:tcPr>
            <w:tcW w:w="2127" w:type="dxa"/>
          </w:tcPr>
          <w:p w:rsidR="0058367A" w:rsidRPr="00132821" w:rsidRDefault="0058367A" w:rsidP="0058367A">
            <w:pPr>
              <w:spacing w:after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68" w:type="dxa"/>
          </w:tcPr>
          <w:p w:rsidR="0058367A" w:rsidRPr="00132821" w:rsidRDefault="0058367A" w:rsidP="0058367A">
            <w:pPr>
              <w:spacing w:after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52" w:type="dxa"/>
          </w:tcPr>
          <w:p w:rsidR="0058367A" w:rsidRPr="00132821" w:rsidRDefault="0058367A" w:rsidP="0058367A">
            <w:pPr>
              <w:spacing w:after="0"/>
              <w:rPr>
                <w:rFonts w:ascii="Times New Roman" w:hAnsi="Times New Roman" w:cs="Times New Roman"/>
                <w:b/>
                <w:lang w:val="ru-RU"/>
              </w:rPr>
            </w:pPr>
          </w:p>
        </w:tc>
        <w:tc>
          <w:tcPr>
            <w:tcW w:w="2125" w:type="dxa"/>
          </w:tcPr>
          <w:p w:rsidR="0058367A" w:rsidRPr="00132821" w:rsidRDefault="0058367A" w:rsidP="0058367A">
            <w:pPr>
              <w:spacing w:after="0"/>
              <w:rPr>
                <w:rFonts w:ascii="Times New Roman" w:hAnsi="Times New Roman" w:cs="Times New Roman"/>
                <w:b/>
                <w:lang w:val="ru-RU"/>
              </w:rPr>
            </w:pPr>
          </w:p>
        </w:tc>
      </w:tr>
      <w:tr w:rsidR="0058367A" w:rsidRPr="00132821" w:rsidTr="00B2331E">
        <w:tc>
          <w:tcPr>
            <w:tcW w:w="534" w:type="dxa"/>
          </w:tcPr>
          <w:p w:rsidR="0058367A" w:rsidRPr="00132821" w:rsidRDefault="0058367A" w:rsidP="0058367A">
            <w:pPr>
              <w:spacing w:after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</w:tcPr>
          <w:p w:rsidR="0058367A" w:rsidRPr="00132821" w:rsidRDefault="0058367A" w:rsidP="0058367A">
            <w:pPr>
              <w:spacing w:after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26" w:type="dxa"/>
          </w:tcPr>
          <w:p w:rsidR="0058367A" w:rsidRPr="00132821" w:rsidRDefault="0058367A" w:rsidP="0058367A">
            <w:pPr>
              <w:spacing w:after="0"/>
              <w:rPr>
                <w:rFonts w:ascii="Times New Roman" w:hAnsi="Times New Roman" w:cs="Times New Roman"/>
                <w:b/>
                <w:lang w:val="ru-RU"/>
              </w:rPr>
            </w:pPr>
          </w:p>
        </w:tc>
        <w:tc>
          <w:tcPr>
            <w:tcW w:w="2127" w:type="dxa"/>
          </w:tcPr>
          <w:p w:rsidR="0058367A" w:rsidRPr="00132821" w:rsidRDefault="0058367A" w:rsidP="0058367A">
            <w:pPr>
              <w:spacing w:after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68" w:type="dxa"/>
          </w:tcPr>
          <w:p w:rsidR="0058367A" w:rsidRPr="00132821" w:rsidRDefault="0058367A" w:rsidP="0058367A">
            <w:pPr>
              <w:spacing w:after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52" w:type="dxa"/>
          </w:tcPr>
          <w:p w:rsidR="0058367A" w:rsidRPr="00132821" w:rsidRDefault="0058367A" w:rsidP="0058367A">
            <w:pPr>
              <w:spacing w:after="0"/>
              <w:rPr>
                <w:rFonts w:ascii="Times New Roman" w:hAnsi="Times New Roman" w:cs="Times New Roman"/>
                <w:b/>
                <w:lang w:val="ru-RU"/>
              </w:rPr>
            </w:pPr>
          </w:p>
        </w:tc>
        <w:tc>
          <w:tcPr>
            <w:tcW w:w="2125" w:type="dxa"/>
          </w:tcPr>
          <w:p w:rsidR="0058367A" w:rsidRPr="00132821" w:rsidRDefault="0058367A" w:rsidP="0058367A">
            <w:pPr>
              <w:spacing w:after="0"/>
              <w:rPr>
                <w:rFonts w:ascii="Times New Roman" w:hAnsi="Times New Roman" w:cs="Times New Roman"/>
                <w:b/>
                <w:lang w:val="ru-RU"/>
              </w:rPr>
            </w:pPr>
          </w:p>
        </w:tc>
      </w:tr>
      <w:tr w:rsidR="0058367A" w:rsidRPr="00132821" w:rsidTr="00B2331E">
        <w:tc>
          <w:tcPr>
            <w:tcW w:w="534" w:type="dxa"/>
          </w:tcPr>
          <w:p w:rsidR="0058367A" w:rsidRPr="00132821" w:rsidRDefault="0058367A" w:rsidP="0058367A">
            <w:pPr>
              <w:spacing w:after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</w:tcPr>
          <w:p w:rsidR="0058367A" w:rsidRPr="00132821" w:rsidRDefault="0058367A" w:rsidP="0058367A">
            <w:pPr>
              <w:spacing w:after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26" w:type="dxa"/>
          </w:tcPr>
          <w:p w:rsidR="0058367A" w:rsidRPr="00132821" w:rsidRDefault="0058367A" w:rsidP="0058367A">
            <w:pPr>
              <w:spacing w:after="0"/>
              <w:rPr>
                <w:rFonts w:ascii="Times New Roman" w:hAnsi="Times New Roman" w:cs="Times New Roman"/>
                <w:b/>
                <w:lang w:val="ru-RU"/>
              </w:rPr>
            </w:pPr>
          </w:p>
        </w:tc>
        <w:tc>
          <w:tcPr>
            <w:tcW w:w="2127" w:type="dxa"/>
          </w:tcPr>
          <w:p w:rsidR="0058367A" w:rsidRPr="00132821" w:rsidRDefault="0058367A" w:rsidP="0058367A">
            <w:pPr>
              <w:spacing w:after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68" w:type="dxa"/>
          </w:tcPr>
          <w:p w:rsidR="0058367A" w:rsidRPr="00132821" w:rsidRDefault="0058367A" w:rsidP="0058367A">
            <w:pPr>
              <w:spacing w:after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52" w:type="dxa"/>
          </w:tcPr>
          <w:p w:rsidR="0058367A" w:rsidRPr="00132821" w:rsidRDefault="0058367A" w:rsidP="0058367A">
            <w:pPr>
              <w:spacing w:after="0"/>
              <w:rPr>
                <w:rFonts w:ascii="Times New Roman" w:hAnsi="Times New Roman" w:cs="Times New Roman"/>
                <w:b/>
                <w:lang w:val="ru-RU"/>
              </w:rPr>
            </w:pPr>
          </w:p>
        </w:tc>
        <w:tc>
          <w:tcPr>
            <w:tcW w:w="2125" w:type="dxa"/>
          </w:tcPr>
          <w:p w:rsidR="0058367A" w:rsidRPr="00132821" w:rsidRDefault="0058367A" w:rsidP="0058367A">
            <w:pPr>
              <w:spacing w:after="0"/>
              <w:rPr>
                <w:rFonts w:ascii="Times New Roman" w:hAnsi="Times New Roman" w:cs="Times New Roman"/>
                <w:b/>
                <w:lang w:val="ru-RU"/>
              </w:rPr>
            </w:pPr>
          </w:p>
        </w:tc>
      </w:tr>
      <w:tr w:rsidR="0058367A" w:rsidRPr="00132821" w:rsidTr="00B2331E">
        <w:tc>
          <w:tcPr>
            <w:tcW w:w="534" w:type="dxa"/>
          </w:tcPr>
          <w:p w:rsidR="0058367A" w:rsidRPr="00132821" w:rsidRDefault="0058367A" w:rsidP="0058367A">
            <w:pPr>
              <w:spacing w:after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</w:tcPr>
          <w:p w:rsidR="0058367A" w:rsidRPr="00132821" w:rsidRDefault="0058367A" w:rsidP="0058367A">
            <w:pPr>
              <w:spacing w:after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26" w:type="dxa"/>
          </w:tcPr>
          <w:p w:rsidR="0058367A" w:rsidRPr="00132821" w:rsidRDefault="0058367A" w:rsidP="0058367A">
            <w:pPr>
              <w:spacing w:after="0"/>
              <w:rPr>
                <w:rFonts w:ascii="Times New Roman" w:hAnsi="Times New Roman" w:cs="Times New Roman"/>
                <w:b/>
                <w:lang w:val="ru-RU"/>
              </w:rPr>
            </w:pPr>
          </w:p>
        </w:tc>
        <w:tc>
          <w:tcPr>
            <w:tcW w:w="2127" w:type="dxa"/>
          </w:tcPr>
          <w:p w:rsidR="0058367A" w:rsidRPr="00132821" w:rsidRDefault="0058367A" w:rsidP="0058367A">
            <w:pPr>
              <w:spacing w:after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68" w:type="dxa"/>
          </w:tcPr>
          <w:p w:rsidR="0058367A" w:rsidRPr="00132821" w:rsidRDefault="0058367A" w:rsidP="0058367A">
            <w:pPr>
              <w:spacing w:after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52" w:type="dxa"/>
          </w:tcPr>
          <w:p w:rsidR="0058367A" w:rsidRPr="00132821" w:rsidRDefault="0058367A" w:rsidP="0058367A">
            <w:pPr>
              <w:spacing w:after="0"/>
              <w:rPr>
                <w:rFonts w:ascii="Times New Roman" w:hAnsi="Times New Roman" w:cs="Times New Roman"/>
                <w:b/>
                <w:lang w:val="ru-RU"/>
              </w:rPr>
            </w:pPr>
          </w:p>
        </w:tc>
        <w:tc>
          <w:tcPr>
            <w:tcW w:w="2125" w:type="dxa"/>
          </w:tcPr>
          <w:p w:rsidR="0058367A" w:rsidRPr="00132821" w:rsidRDefault="0058367A" w:rsidP="0058367A">
            <w:pPr>
              <w:spacing w:after="0"/>
              <w:rPr>
                <w:rFonts w:ascii="Times New Roman" w:hAnsi="Times New Roman" w:cs="Times New Roman"/>
                <w:b/>
                <w:lang w:val="ru-RU"/>
              </w:rPr>
            </w:pPr>
          </w:p>
        </w:tc>
      </w:tr>
      <w:tr w:rsidR="0058367A" w:rsidRPr="00132821" w:rsidTr="00B2331E">
        <w:tc>
          <w:tcPr>
            <w:tcW w:w="534" w:type="dxa"/>
          </w:tcPr>
          <w:p w:rsidR="0058367A" w:rsidRPr="00132821" w:rsidRDefault="0058367A" w:rsidP="0058367A">
            <w:pPr>
              <w:spacing w:after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</w:tcPr>
          <w:p w:rsidR="0058367A" w:rsidRPr="00132821" w:rsidRDefault="0058367A" w:rsidP="0058367A">
            <w:pPr>
              <w:spacing w:after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26" w:type="dxa"/>
          </w:tcPr>
          <w:p w:rsidR="0058367A" w:rsidRPr="00132821" w:rsidRDefault="0058367A" w:rsidP="0058367A">
            <w:pPr>
              <w:spacing w:after="0"/>
              <w:rPr>
                <w:rFonts w:ascii="Times New Roman" w:hAnsi="Times New Roman" w:cs="Times New Roman"/>
                <w:b/>
                <w:lang w:val="ru-RU"/>
              </w:rPr>
            </w:pPr>
          </w:p>
        </w:tc>
        <w:tc>
          <w:tcPr>
            <w:tcW w:w="2127" w:type="dxa"/>
          </w:tcPr>
          <w:p w:rsidR="0058367A" w:rsidRPr="00132821" w:rsidRDefault="0058367A" w:rsidP="0058367A">
            <w:pPr>
              <w:spacing w:after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68" w:type="dxa"/>
          </w:tcPr>
          <w:p w:rsidR="0058367A" w:rsidRPr="00132821" w:rsidRDefault="0058367A" w:rsidP="0058367A">
            <w:pPr>
              <w:spacing w:after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52" w:type="dxa"/>
          </w:tcPr>
          <w:p w:rsidR="0058367A" w:rsidRPr="00132821" w:rsidRDefault="0058367A" w:rsidP="0058367A">
            <w:pPr>
              <w:spacing w:after="0"/>
              <w:rPr>
                <w:rFonts w:ascii="Times New Roman" w:hAnsi="Times New Roman" w:cs="Times New Roman"/>
                <w:b/>
                <w:lang w:val="ru-RU"/>
              </w:rPr>
            </w:pPr>
          </w:p>
        </w:tc>
        <w:tc>
          <w:tcPr>
            <w:tcW w:w="2125" w:type="dxa"/>
          </w:tcPr>
          <w:p w:rsidR="0058367A" w:rsidRPr="00132821" w:rsidRDefault="0058367A" w:rsidP="0058367A">
            <w:pPr>
              <w:spacing w:after="0"/>
              <w:rPr>
                <w:rFonts w:ascii="Times New Roman" w:hAnsi="Times New Roman" w:cs="Times New Roman"/>
                <w:b/>
                <w:lang w:val="ru-RU"/>
              </w:rPr>
            </w:pPr>
          </w:p>
        </w:tc>
      </w:tr>
      <w:tr w:rsidR="0058367A" w:rsidRPr="00132821" w:rsidTr="00B2331E">
        <w:tc>
          <w:tcPr>
            <w:tcW w:w="534" w:type="dxa"/>
          </w:tcPr>
          <w:p w:rsidR="0058367A" w:rsidRPr="00132821" w:rsidRDefault="0058367A" w:rsidP="0058367A">
            <w:pPr>
              <w:spacing w:after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</w:tcPr>
          <w:p w:rsidR="0058367A" w:rsidRPr="00132821" w:rsidRDefault="0058367A" w:rsidP="0058367A">
            <w:pPr>
              <w:spacing w:after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26" w:type="dxa"/>
          </w:tcPr>
          <w:p w:rsidR="0058367A" w:rsidRPr="00132821" w:rsidRDefault="0058367A" w:rsidP="0058367A">
            <w:pPr>
              <w:spacing w:after="0"/>
              <w:rPr>
                <w:rFonts w:ascii="Times New Roman" w:hAnsi="Times New Roman" w:cs="Times New Roman"/>
                <w:b/>
                <w:lang w:val="ru-RU"/>
              </w:rPr>
            </w:pPr>
          </w:p>
        </w:tc>
        <w:tc>
          <w:tcPr>
            <w:tcW w:w="2127" w:type="dxa"/>
          </w:tcPr>
          <w:p w:rsidR="0058367A" w:rsidRPr="00132821" w:rsidRDefault="0058367A" w:rsidP="0058367A">
            <w:pPr>
              <w:spacing w:after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68" w:type="dxa"/>
          </w:tcPr>
          <w:p w:rsidR="0058367A" w:rsidRPr="00132821" w:rsidRDefault="0058367A" w:rsidP="0058367A">
            <w:pPr>
              <w:spacing w:after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52" w:type="dxa"/>
          </w:tcPr>
          <w:p w:rsidR="0058367A" w:rsidRPr="00132821" w:rsidRDefault="0058367A" w:rsidP="0058367A">
            <w:pPr>
              <w:spacing w:after="0"/>
              <w:rPr>
                <w:rFonts w:ascii="Times New Roman" w:hAnsi="Times New Roman" w:cs="Times New Roman"/>
                <w:b/>
                <w:lang w:val="ru-RU"/>
              </w:rPr>
            </w:pPr>
          </w:p>
        </w:tc>
        <w:tc>
          <w:tcPr>
            <w:tcW w:w="2125" w:type="dxa"/>
          </w:tcPr>
          <w:p w:rsidR="0058367A" w:rsidRPr="00132821" w:rsidRDefault="0058367A" w:rsidP="0058367A">
            <w:pPr>
              <w:spacing w:after="0"/>
              <w:rPr>
                <w:rFonts w:ascii="Times New Roman" w:hAnsi="Times New Roman" w:cs="Times New Roman"/>
                <w:b/>
                <w:lang w:val="ru-RU"/>
              </w:rPr>
            </w:pPr>
          </w:p>
        </w:tc>
      </w:tr>
      <w:tr w:rsidR="0058367A" w:rsidRPr="00132821" w:rsidTr="00B2331E">
        <w:tc>
          <w:tcPr>
            <w:tcW w:w="534" w:type="dxa"/>
          </w:tcPr>
          <w:p w:rsidR="0058367A" w:rsidRPr="00132821" w:rsidRDefault="0058367A" w:rsidP="0058367A">
            <w:pPr>
              <w:spacing w:after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</w:tcPr>
          <w:p w:rsidR="0058367A" w:rsidRPr="00132821" w:rsidRDefault="0058367A" w:rsidP="0058367A">
            <w:pPr>
              <w:spacing w:after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26" w:type="dxa"/>
          </w:tcPr>
          <w:p w:rsidR="0058367A" w:rsidRPr="00132821" w:rsidRDefault="0058367A" w:rsidP="0058367A">
            <w:pPr>
              <w:spacing w:after="0"/>
              <w:rPr>
                <w:rFonts w:ascii="Times New Roman" w:hAnsi="Times New Roman" w:cs="Times New Roman"/>
                <w:b/>
                <w:lang w:val="ru-RU"/>
              </w:rPr>
            </w:pPr>
          </w:p>
        </w:tc>
        <w:tc>
          <w:tcPr>
            <w:tcW w:w="2127" w:type="dxa"/>
          </w:tcPr>
          <w:p w:rsidR="0058367A" w:rsidRPr="00132821" w:rsidRDefault="0058367A" w:rsidP="0058367A">
            <w:pPr>
              <w:spacing w:after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68" w:type="dxa"/>
          </w:tcPr>
          <w:p w:rsidR="0058367A" w:rsidRPr="00132821" w:rsidRDefault="0058367A" w:rsidP="0058367A">
            <w:pPr>
              <w:spacing w:after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52" w:type="dxa"/>
          </w:tcPr>
          <w:p w:rsidR="0058367A" w:rsidRPr="00132821" w:rsidRDefault="0058367A" w:rsidP="0058367A">
            <w:pPr>
              <w:spacing w:after="0"/>
              <w:rPr>
                <w:rFonts w:ascii="Times New Roman" w:hAnsi="Times New Roman" w:cs="Times New Roman"/>
                <w:b/>
                <w:lang w:val="ru-RU"/>
              </w:rPr>
            </w:pPr>
          </w:p>
        </w:tc>
        <w:tc>
          <w:tcPr>
            <w:tcW w:w="2125" w:type="dxa"/>
          </w:tcPr>
          <w:p w:rsidR="0058367A" w:rsidRPr="00132821" w:rsidRDefault="0058367A" w:rsidP="0058367A">
            <w:pPr>
              <w:spacing w:after="0"/>
              <w:rPr>
                <w:rFonts w:ascii="Times New Roman" w:hAnsi="Times New Roman" w:cs="Times New Roman"/>
                <w:b/>
                <w:lang w:val="ru-RU"/>
              </w:rPr>
            </w:pPr>
          </w:p>
        </w:tc>
      </w:tr>
      <w:tr w:rsidR="0058367A" w:rsidRPr="00132821" w:rsidTr="00B2331E">
        <w:tc>
          <w:tcPr>
            <w:tcW w:w="534" w:type="dxa"/>
          </w:tcPr>
          <w:p w:rsidR="0058367A" w:rsidRPr="00132821" w:rsidRDefault="0058367A" w:rsidP="0058367A">
            <w:pPr>
              <w:spacing w:after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</w:tcPr>
          <w:p w:rsidR="0058367A" w:rsidRPr="00132821" w:rsidRDefault="0058367A" w:rsidP="0058367A">
            <w:pPr>
              <w:spacing w:after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26" w:type="dxa"/>
          </w:tcPr>
          <w:p w:rsidR="0058367A" w:rsidRPr="00132821" w:rsidRDefault="0058367A" w:rsidP="0058367A">
            <w:pPr>
              <w:spacing w:after="0"/>
              <w:rPr>
                <w:rFonts w:ascii="Times New Roman" w:hAnsi="Times New Roman" w:cs="Times New Roman"/>
                <w:b/>
                <w:lang w:val="ru-RU"/>
              </w:rPr>
            </w:pPr>
          </w:p>
        </w:tc>
        <w:tc>
          <w:tcPr>
            <w:tcW w:w="2127" w:type="dxa"/>
          </w:tcPr>
          <w:p w:rsidR="0058367A" w:rsidRPr="00132821" w:rsidRDefault="0058367A" w:rsidP="0058367A">
            <w:pPr>
              <w:spacing w:after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68" w:type="dxa"/>
          </w:tcPr>
          <w:p w:rsidR="0058367A" w:rsidRPr="00132821" w:rsidRDefault="0058367A" w:rsidP="0058367A">
            <w:pPr>
              <w:spacing w:after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52" w:type="dxa"/>
          </w:tcPr>
          <w:p w:rsidR="0058367A" w:rsidRPr="00132821" w:rsidRDefault="0058367A" w:rsidP="0058367A">
            <w:pPr>
              <w:spacing w:after="0"/>
              <w:rPr>
                <w:rFonts w:ascii="Times New Roman" w:hAnsi="Times New Roman" w:cs="Times New Roman"/>
                <w:b/>
                <w:lang w:val="ru-RU"/>
              </w:rPr>
            </w:pPr>
          </w:p>
        </w:tc>
        <w:tc>
          <w:tcPr>
            <w:tcW w:w="2125" w:type="dxa"/>
          </w:tcPr>
          <w:p w:rsidR="0058367A" w:rsidRPr="00132821" w:rsidRDefault="0058367A" w:rsidP="0058367A">
            <w:pPr>
              <w:spacing w:after="0"/>
              <w:rPr>
                <w:rFonts w:ascii="Times New Roman" w:hAnsi="Times New Roman" w:cs="Times New Roman"/>
                <w:b/>
                <w:lang w:val="ru-RU"/>
              </w:rPr>
            </w:pPr>
          </w:p>
        </w:tc>
      </w:tr>
      <w:tr w:rsidR="0058367A" w:rsidRPr="00132821" w:rsidTr="00B2331E">
        <w:tc>
          <w:tcPr>
            <w:tcW w:w="534" w:type="dxa"/>
          </w:tcPr>
          <w:p w:rsidR="0058367A" w:rsidRPr="00132821" w:rsidRDefault="0058367A" w:rsidP="0058367A">
            <w:pPr>
              <w:spacing w:after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</w:tcPr>
          <w:p w:rsidR="0058367A" w:rsidRPr="00132821" w:rsidRDefault="0058367A" w:rsidP="0058367A">
            <w:pPr>
              <w:spacing w:after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26" w:type="dxa"/>
          </w:tcPr>
          <w:p w:rsidR="0058367A" w:rsidRPr="00132821" w:rsidRDefault="0058367A" w:rsidP="0058367A">
            <w:pPr>
              <w:spacing w:after="0"/>
              <w:rPr>
                <w:rFonts w:ascii="Times New Roman" w:hAnsi="Times New Roman" w:cs="Times New Roman"/>
                <w:b/>
                <w:lang w:val="ru-RU"/>
              </w:rPr>
            </w:pPr>
          </w:p>
        </w:tc>
        <w:tc>
          <w:tcPr>
            <w:tcW w:w="2127" w:type="dxa"/>
          </w:tcPr>
          <w:p w:rsidR="0058367A" w:rsidRPr="00132821" w:rsidRDefault="0058367A" w:rsidP="0058367A">
            <w:pPr>
              <w:spacing w:after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68" w:type="dxa"/>
          </w:tcPr>
          <w:p w:rsidR="0058367A" w:rsidRPr="00132821" w:rsidRDefault="0058367A" w:rsidP="0058367A">
            <w:pPr>
              <w:spacing w:after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52" w:type="dxa"/>
          </w:tcPr>
          <w:p w:rsidR="0058367A" w:rsidRPr="00132821" w:rsidRDefault="0058367A" w:rsidP="0058367A">
            <w:pPr>
              <w:spacing w:after="0"/>
              <w:rPr>
                <w:rFonts w:ascii="Times New Roman" w:hAnsi="Times New Roman" w:cs="Times New Roman"/>
                <w:b/>
                <w:lang w:val="ru-RU"/>
              </w:rPr>
            </w:pPr>
          </w:p>
        </w:tc>
        <w:tc>
          <w:tcPr>
            <w:tcW w:w="2125" w:type="dxa"/>
          </w:tcPr>
          <w:p w:rsidR="0058367A" w:rsidRPr="00132821" w:rsidRDefault="0058367A" w:rsidP="0058367A">
            <w:pPr>
              <w:spacing w:after="0"/>
              <w:rPr>
                <w:rFonts w:ascii="Times New Roman" w:hAnsi="Times New Roman" w:cs="Times New Roman"/>
                <w:b/>
                <w:lang w:val="ru-RU"/>
              </w:rPr>
            </w:pPr>
          </w:p>
        </w:tc>
      </w:tr>
      <w:tr w:rsidR="0058367A" w:rsidRPr="00132821" w:rsidTr="00B2331E">
        <w:tc>
          <w:tcPr>
            <w:tcW w:w="534" w:type="dxa"/>
          </w:tcPr>
          <w:p w:rsidR="0058367A" w:rsidRPr="00132821" w:rsidRDefault="0058367A" w:rsidP="0058367A">
            <w:pPr>
              <w:spacing w:after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</w:tcPr>
          <w:p w:rsidR="0058367A" w:rsidRPr="00132821" w:rsidRDefault="0058367A" w:rsidP="0058367A">
            <w:pPr>
              <w:spacing w:after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26" w:type="dxa"/>
          </w:tcPr>
          <w:p w:rsidR="0058367A" w:rsidRPr="00132821" w:rsidRDefault="0058367A" w:rsidP="0058367A">
            <w:pPr>
              <w:spacing w:after="0"/>
              <w:rPr>
                <w:rFonts w:ascii="Times New Roman" w:hAnsi="Times New Roman" w:cs="Times New Roman"/>
                <w:b/>
                <w:lang w:val="ru-RU"/>
              </w:rPr>
            </w:pPr>
          </w:p>
        </w:tc>
        <w:tc>
          <w:tcPr>
            <w:tcW w:w="2127" w:type="dxa"/>
          </w:tcPr>
          <w:p w:rsidR="0058367A" w:rsidRPr="00132821" w:rsidRDefault="0058367A" w:rsidP="0058367A">
            <w:pPr>
              <w:spacing w:after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68" w:type="dxa"/>
          </w:tcPr>
          <w:p w:rsidR="0058367A" w:rsidRPr="00132821" w:rsidRDefault="0058367A" w:rsidP="0058367A">
            <w:pPr>
              <w:spacing w:after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52" w:type="dxa"/>
          </w:tcPr>
          <w:p w:rsidR="0058367A" w:rsidRPr="00132821" w:rsidRDefault="0058367A" w:rsidP="0058367A">
            <w:pPr>
              <w:spacing w:after="0"/>
              <w:rPr>
                <w:rFonts w:ascii="Times New Roman" w:hAnsi="Times New Roman" w:cs="Times New Roman"/>
                <w:b/>
                <w:lang w:val="ru-RU"/>
              </w:rPr>
            </w:pPr>
          </w:p>
        </w:tc>
        <w:tc>
          <w:tcPr>
            <w:tcW w:w="2125" w:type="dxa"/>
          </w:tcPr>
          <w:p w:rsidR="0058367A" w:rsidRPr="00132821" w:rsidRDefault="0058367A" w:rsidP="0058367A">
            <w:pPr>
              <w:spacing w:after="0"/>
              <w:rPr>
                <w:rFonts w:ascii="Times New Roman" w:hAnsi="Times New Roman" w:cs="Times New Roman"/>
                <w:b/>
                <w:lang w:val="ru-RU"/>
              </w:rPr>
            </w:pPr>
          </w:p>
        </w:tc>
      </w:tr>
      <w:tr w:rsidR="0058367A" w:rsidRPr="00132821" w:rsidTr="00B2331E">
        <w:tc>
          <w:tcPr>
            <w:tcW w:w="534" w:type="dxa"/>
          </w:tcPr>
          <w:p w:rsidR="0058367A" w:rsidRPr="00132821" w:rsidRDefault="0058367A" w:rsidP="0058367A">
            <w:pPr>
              <w:spacing w:after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</w:tcPr>
          <w:p w:rsidR="0058367A" w:rsidRPr="00132821" w:rsidRDefault="0058367A" w:rsidP="0058367A">
            <w:pPr>
              <w:spacing w:after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26" w:type="dxa"/>
          </w:tcPr>
          <w:p w:rsidR="0058367A" w:rsidRPr="00132821" w:rsidRDefault="0058367A" w:rsidP="0058367A">
            <w:pPr>
              <w:spacing w:after="0"/>
              <w:rPr>
                <w:rFonts w:ascii="Times New Roman" w:hAnsi="Times New Roman" w:cs="Times New Roman"/>
                <w:b/>
                <w:lang w:val="ru-RU"/>
              </w:rPr>
            </w:pPr>
          </w:p>
        </w:tc>
        <w:tc>
          <w:tcPr>
            <w:tcW w:w="2127" w:type="dxa"/>
          </w:tcPr>
          <w:p w:rsidR="0058367A" w:rsidRPr="00132821" w:rsidRDefault="0058367A" w:rsidP="0058367A">
            <w:pPr>
              <w:spacing w:after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68" w:type="dxa"/>
          </w:tcPr>
          <w:p w:rsidR="0058367A" w:rsidRPr="00132821" w:rsidRDefault="0058367A" w:rsidP="0058367A">
            <w:pPr>
              <w:spacing w:after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52" w:type="dxa"/>
          </w:tcPr>
          <w:p w:rsidR="0058367A" w:rsidRPr="00132821" w:rsidRDefault="0058367A" w:rsidP="0058367A">
            <w:pPr>
              <w:spacing w:after="0"/>
              <w:rPr>
                <w:rFonts w:ascii="Times New Roman" w:hAnsi="Times New Roman" w:cs="Times New Roman"/>
                <w:b/>
                <w:lang w:val="ru-RU"/>
              </w:rPr>
            </w:pPr>
          </w:p>
        </w:tc>
        <w:tc>
          <w:tcPr>
            <w:tcW w:w="2125" w:type="dxa"/>
          </w:tcPr>
          <w:p w:rsidR="0058367A" w:rsidRPr="00132821" w:rsidRDefault="0058367A" w:rsidP="0058367A">
            <w:pPr>
              <w:spacing w:after="0"/>
              <w:rPr>
                <w:rFonts w:ascii="Times New Roman" w:hAnsi="Times New Roman" w:cs="Times New Roman"/>
                <w:b/>
                <w:lang w:val="ru-RU"/>
              </w:rPr>
            </w:pPr>
          </w:p>
        </w:tc>
      </w:tr>
      <w:tr w:rsidR="0058367A" w:rsidRPr="00132821" w:rsidTr="00B2331E">
        <w:tc>
          <w:tcPr>
            <w:tcW w:w="534" w:type="dxa"/>
          </w:tcPr>
          <w:p w:rsidR="0058367A" w:rsidRPr="00132821" w:rsidRDefault="0058367A" w:rsidP="0058367A">
            <w:pPr>
              <w:spacing w:after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</w:tcPr>
          <w:p w:rsidR="0058367A" w:rsidRPr="00132821" w:rsidRDefault="0058367A" w:rsidP="0058367A">
            <w:pPr>
              <w:spacing w:after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26" w:type="dxa"/>
          </w:tcPr>
          <w:p w:rsidR="0058367A" w:rsidRPr="00132821" w:rsidRDefault="0058367A" w:rsidP="0058367A">
            <w:pPr>
              <w:spacing w:after="0"/>
              <w:rPr>
                <w:rFonts w:ascii="Times New Roman" w:hAnsi="Times New Roman" w:cs="Times New Roman"/>
                <w:b/>
                <w:lang w:val="ru-RU"/>
              </w:rPr>
            </w:pPr>
          </w:p>
        </w:tc>
        <w:tc>
          <w:tcPr>
            <w:tcW w:w="2127" w:type="dxa"/>
          </w:tcPr>
          <w:p w:rsidR="0058367A" w:rsidRPr="00132821" w:rsidRDefault="0058367A" w:rsidP="0058367A">
            <w:pPr>
              <w:spacing w:after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68" w:type="dxa"/>
          </w:tcPr>
          <w:p w:rsidR="0058367A" w:rsidRPr="00132821" w:rsidRDefault="0058367A" w:rsidP="0058367A">
            <w:pPr>
              <w:spacing w:after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52" w:type="dxa"/>
          </w:tcPr>
          <w:p w:rsidR="0058367A" w:rsidRPr="00132821" w:rsidRDefault="0058367A" w:rsidP="0058367A">
            <w:pPr>
              <w:spacing w:after="0"/>
              <w:rPr>
                <w:rFonts w:ascii="Times New Roman" w:hAnsi="Times New Roman" w:cs="Times New Roman"/>
                <w:b/>
                <w:lang w:val="ru-RU"/>
              </w:rPr>
            </w:pPr>
          </w:p>
        </w:tc>
        <w:tc>
          <w:tcPr>
            <w:tcW w:w="2125" w:type="dxa"/>
          </w:tcPr>
          <w:p w:rsidR="0058367A" w:rsidRPr="00132821" w:rsidRDefault="0058367A" w:rsidP="0058367A">
            <w:pPr>
              <w:spacing w:after="0"/>
              <w:rPr>
                <w:rFonts w:ascii="Times New Roman" w:hAnsi="Times New Roman" w:cs="Times New Roman"/>
                <w:b/>
                <w:lang w:val="ru-RU"/>
              </w:rPr>
            </w:pPr>
          </w:p>
        </w:tc>
      </w:tr>
      <w:tr w:rsidR="0058367A" w:rsidRPr="00132821" w:rsidTr="00B2331E">
        <w:tc>
          <w:tcPr>
            <w:tcW w:w="534" w:type="dxa"/>
          </w:tcPr>
          <w:p w:rsidR="0058367A" w:rsidRPr="00132821" w:rsidRDefault="0058367A" w:rsidP="0058367A">
            <w:pPr>
              <w:spacing w:after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</w:tcPr>
          <w:p w:rsidR="0058367A" w:rsidRPr="00132821" w:rsidRDefault="0058367A" w:rsidP="0058367A">
            <w:pPr>
              <w:spacing w:after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26" w:type="dxa"/>
          </w:tcPr>
          <w:p w:rsidR="0058367A" w:rsidRPr="00132821" w:rsidRDefault="0058367A" w:rsidP="0058367A">
            <w:pPr>
              <w:spacing w:after="0"/>
              <w:rPr>
                <w:rFonts w:ascii="Times New Roman" w:hAnsi="Times New Roman" w:cs="Times New Roman"/>
                <w:b/>
                <w:lang w:val="ru-RU"/>
              </w:rPr>
            </w:pPr>
          </w:p>
        </w:tc>
        <w:tc>
          <w:tcPr>
            <w:tcW w:w="2127" w:type="dxa"/>
          </w:tcPr>
          <w:p w:rsidR="0058367A" w:rsidRPr="00132821" w:rsidRDefault="0058367A" w:rsidP="0058367A">
            <w:pPr>
              <w:spacing w:after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68" w:type="dxa"/>
          </w:tcPr>
          <w:p w:rsidR="0058367A" w:rsidRPr="00132821" w:rsidRDefault="0058367A" w:rsidP="0058367A">
            <w:pPr>
              <w:spacing w:after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52" w:type="dxa"/>
          </w:tcPr>
          <w:p w:rsidR="0058367A" w:rsidRPr="00132821" w:rsidRDefault="0058367A" w:rsidP="0058367A">
            <w:pPr>
              <w:spacing w:after="0"/>
              <w:rPr>
                <w:rFonts w:ascii="Times New Roman" w:hAnsi="Times New Roman" w:cs="Times New Roman"/>
                <w:b/>
                <w:lang w:val="ru-RU"/>
              </w:rPr>
            </w:pPr>
          </w:p>
        </w:tc>
        <w:tc>
          <w:tcPr>
            <w:tcW w:w="2125" w:type="dxa"/>
          </w:tcPr>
          <w:p w:rsidR="0058367A" w:rsidRPr="00132821" w:rsidRDefault="0058367A" w:rsidP="0058367A">
            <w:pPr>
              <w:spacing w:after="0"/>
              <w:rPr>
                <w:rFonts w:ascii="Times New Roman" w:hAnsi="Times New Roman" w:cs="Times New Roman"/>
                <w:b/>
                <w:lang w:val="ru-RU"/>
              </w:rPr>
            </w:pPr>
          </w:p>
        </w:tc>
      </w:tr>
      <w:tr w:rsidR="0058367A" w:rsidRPr="00132821" w:rsidTr="00B2331E">
        <w:tc>
          <w:tcPr>
            <w:tcW w:w="534" w:type="dxa"/>
          </w:tcPr>
          <w:p w:rsidR="0058367A" w:rsidRPr="00132821" w:rsidRDefault="0058367A" w:rsidP="0058367A">
            <w:pPr>
              <w:spacing w:after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</w:tcPr>
          <w:p w:rsidR="0058367A" w:rsidRPr="00132821" w:rsidRDefault="0058367A" w:rsidP="0058367A">
            <w:pPr>
              <w:spacing w:after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26" w:type="dxa"/>
          </w:tcPr>
          <w:p w:rsidR="0058367A" w:rsidRPr="00132821" w:rsidRDefault="0058367A" w:rsidP="0058367A">
            <w:pPr>
              <w:spacing w:after="0"/>
              <w:rPr>
                <w:rFonts w:ascii="Times New Roman" w:hAnsi="Times New Roman" w:cs="Times New Roman"/>
                <w:b/>
                <w:lang w:val="ru-RU"/>
              </w:rPr>
            </w:pPr>
          </w:p>
        </w:tc>
        <w:tc>
          <w:tcPr>
            <w:tcW w:w="2127" w:type="dxa"/>
          </w:tcPr>
          <w:p w:rsidR="0058367A" w:rsidRPr="00132821" w:rsidRDefault="0058367A" w:rsidP="0058367A">
            <w:pPr>
              <w:spacing w:after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68" w:type="dxa"/>
          </w:tcPr>
          <w:p w:rsidR="0058367A" w:rsidRPr="00132821" w:rsidRDefault="0058367A" w:rsidP="0058367A">
            <w:pPr>
              <w:spacing w:after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52" w:type="dxa"/>
          </w:tcPr>
          <w:p w:rsidR="0058367A" w:rsidRPr="00132821" w:rsidRDefault="0058367A" w:rsidP="0058367A">
            <w:pPr>
              <w:spacing w:after="0"/>
              <w:rPr>
                <w:rFonts w:ascii="Times New Roman" w:hAnsi="Times New Roman" w:cs="Times New Roman"/>
                <w:b/>
                <w:lang w:val="ru-RU"/>
              </w:rPr>
            </w:pPr>
          </w:p>
        </w:tc>
        <w:tc>
          <w:tcPr>
            <w:tcW w:w="2125" w:type="dxa"/>
          </w:tcPr>
          <w:p w:rsidR="0058367A" w:rsidRPr="00132821" w:rsidRDefault="0058367A" w:rsidP="0058367A">
            <w:pPr>
              <w:spacing w:after="0"/>
              <w:rPr>
                <w:rFonts w:ascii="Times New Roman" w:hAnsi="Times New Roman" w:cs="Times New Roman"/>
                <w:b/>
                <w:lang w:val="ru-RU"/>
              </w:rPr>
            </w:pPr>
          </w:p>
        </w:tc>
      </w:tr>
      <w:tr w:rsidR="0058367A" w:rsidRPr="00132821" w:rsidTr="00B2331E">
        <w:tc>
          <w:tcPr>
            <w:tcW w:w="534" w:type="dxa"/>
          </w:tcPr>
          <w:p w:rsidR="0058367A" w:rsidRPr="00132821" w:rsidRDefault="0058367A" w:rsidP="0058367A">
            <w:pPr>
              <w:spacing w:after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</w:tcPr>
          <w:p w:rsidR="0058367A" w:rsidRPr="00132821" w:rsidRDefault="0058367A" w:rsidP="0058367A">
            <w:pPr>
              <w:spacing w:after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26" w:type="dxa"/>
          </w:tcPr>
          <w:p w:rsidR="0058367A" w:rsidRPr="00132821" w:rsidRDefault="0058367A" w:rsidP="0058367A">
            <w:pPr>
              <w:spacing w:after="0"/>
              <w:rPr>
                <w:rFonts w:ascii="Times New Roman" w:hAnsi="Times New Roman" w:cs="Times New Roman"/>
                <w:b/>
                <w:lang w:val="ru-RU"/>
              </w:rPr>
            </w:pPr>
          </w:p>
        </w:tc>
        <w:tc>
          <w:tcPr>
            <w:tcW w:w="2127" w:type="dxa"/>
          </w:tcPr>
          <w:p w:rsidR="0058367A" w:rsidRPr="00132821" w:rsidRDefault="0058367A" w:rsidP="0058367A">
            <w:pPr>
              <w:spacing w:after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68" w:type="dxa"/>
          </w:tcPr>
          <w:p w:rsidR="0058367A" w:rsidRPr="00132821" w:rsidRDefault="0058367A" w:rsidP="0058367A">
            <w:pPr>
              <w:spacing w:after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52" w:type="dxa"/>
          </w:tcPr>
          <w:p w:rsidR="0058367A" w:rsidRPr="00132821" w:rsidRDefault="0058367A" w:rsidP="0058367A">
            <w:pPr>
              <w:spacing w:after="0"/>
              <w:rPr>
                <w:rFonts w:ascii="Times New Roman" w:hAnsi="Times New Roman" w:cs="Times New Roman"/>
                <w:b/>
                <w:lang w:val="ru-RU"/>
              </w:rPr>
            </w:pPr>
          </w:p>
        </w:tc>
        <w:tc>
          <w:tcPr>
            <w:tcW w:w="2125" w:type="dxa"/>
          </w:tcPr>
          <w:p w:rsidR="0058367A" w:rsidRPr="00132821" w:rsidRDefault="0058367A" w:rsidP="0058367A">
            <w:pPr>
              <w:spacing w:after="0"/>
              <w:rPr>
                <w:rFonts w:ascii="Times New Roman" w:hAnsi="Times New Roman" w:cs="Times New Roman"/>
                <w:b/>
                <w:lang w:val="ru-RU"/>
              </w:rPr>
            </w:pPr>
          </w:p>
        </w:tc>
      </w:tr>
      <w:tr w:rsidR="0058367A" w:rsidRPr="00132821" w:rsidTr="00B2331E">
        <w:tc>
          <w:tcPr>
            <w:tcW w:w="534" w:type="dxa"/>
          </w:tcPr>
          <w:p w:rsidR="0058367A" w:rsidRPr="00132821" w:rsidRDefault="0058367A" w:rsidP="0058367A">
            <w:pPr>
              <w:spacing w:after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</w:tcPr>
          <w:p w:rsidR="0058367A" w:rsidRPr="00132821" w:rsidRDefault="0058367A" w:rsidP="0058367A">
            <w:pPr>
              <w:spacing w:after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26" w:type="dxa"/>
          </w:tcPr>
          <w:p w:rsidR="0058367A" w:rsidRPr="00132821" w:rsidRDefault="0058367A" w:rsidP="0058367A">
            <w:pPr>
              <w:spacing w:after="0"/>
              <w:rPr>
                <w:rFonts w:ascii="Times New Roman" w:hAnsi="Times New Roman" w:cs="Times New Roman"/>
                <w:b/>
                <w:lang w:val="ru-RU"/>
              </w:rPr>
            </w:pPr>
          </w:p>
        </w:tc>
        <w:tc>
          <w:tcPr>
            <w:tcW w:w="2127" w:type="dxa"/>
          </w:tcPr>
          <w:p w:rsidR="0058367A" w:rsidRPr="00132821" w:rsidRDefault="0058367A" w:rsidP="0058367A">
            <w:pPr>
              <w:spacing w:after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68" w:type="dxa"/>
          </w:tcPr>
          <w:p w:rsidR="0058367A" w:rsidRPr="00132821" w:rsidRDefault="0058367A" w:rsidP="0058367A">
            <w:pPr>
              <w:spacing w:after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52" w:type="dxa"/>
          </w:tcPr>
          <w:p w:rsidR="0058367A" w:rsidRPr="00132821" w:rsidRDefault="0058367A" w:rsidP="0058367A">
            <w:pPr>
              <w:spacing w:after="0"/>
              <w:rPr>
                <w:rFonts w:ascii="Times New Roman" w:hAnsi="Times New Roman" w:cs="Times New Roman"/>
                <w:b/>
                <w:lang w:val="ru-RU"/>
              </w:rPr>
            </w:pPr>
          </w:p>
        </w:tc>
        <w:tc>
          <w:tcPr>
            <w:tcW w:w="2125" w:type="dxa"/>
          </w:tcPr>
          <w:p w:rsidR="0058367A" w:rsidRPr="00132821" w:rsidRDefault="0058367A" w:rsidP="0058367A">
            <w:pPr>
              <w:spacing w:after="0"/>
              <w:rPr>
                <w:rFonts w:ascii="Times New Roman" w:hAnsi="Times New Roman" w:cs="Times New Roman"/>
                <w:b/>
                <w:lang w:val="ru-RU"/>
              </w:rPr>
            </w:pPr>
          </w:p>
        </w:tc>
      </w:tr>
      <w:tr w:rsidR="0058367A" w:rsidRPr="00132821" w:rsidTr="00B2331E">
        <w:tc>
          <w:tcPr>
            <w:tcW w:w="534" w:type="dxa"/>
          </w:tcPr>
          <w:p w:rsidR="0058367A" w:rsidRPr="00132821" w:rsidRDefault="0058367A" w:rsidP="0058367A">
            <w:pPr>
              <w:spacing w:after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</w:tcPr>
          <w:p w:rsidR="0058367A" w:rsidRPr="00132821" w:rsidRDefault="0058367A" w:rsidP="0058367A">
            <w:pPr>
              <w:spacing w:after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26" w:type="dxa"/>
          </w:tcPr>
          <w:p w:rsidR="0058367A" w:rsidRPr="00132821" w:rsidRDefault="0058367A" w:rsidP="0058367A">
            <w:pPr>
              <w:spacing w:after="0"/>
              <w:rPr>
                <w:rFonts w:ascii="Times New Roman" w:hAnsi="Times New Roman" w:cs="Times New Roman"/>
                <w:b/>
                <w:lang w:val="ru-RU"/>
              </w:rPr>
            </w:pPr>
          </w:p>
        </w:tc>
        <w:tc>
          <w:tcPr>
            <w:tcW w:w="2127" w:type="dxa"/>
          </w:tcPr>
          <w:p w:rsidR="0058367A" w:rsidRPr="00132821" w:rsidRDefault="0058367A" w:rsidP="0058367A">
            <w:pPr>
              <w:spacing w:after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68" w:type="dxa"/>
          </w:tcPr>
          <w:p w:rsidR="0058367A" w:rsidRPr="00132821" w:rsidRDefault="0058367A" w:rsidP="0058367A">
            <w:pPr>
              <w:spacing w:after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52" w:type="dxa"/>
          </w:tcPr>
          <w:p w:rsidR="0058367A" w:rsidRPr="00132821" w:rsidRDefault="0058367A" w:rsidP="0058367A">
            <w:pPr>
              <w:spacing w:after="0"/>
              <w:rPr>
                <w:rFonts w:ascii="Times New Roman" w:hAnsi="Times New Roman" w:cs="Times New Roman"/>
                <w:b/>
                <w:lang w:val="ru-RU"/>
              </w:rPr>
            </w:pPr>
          </w:p>
        </w:tc>
        <w:tc>
          <w:tcPr>
            <w:tcW w:w="2125" w:type="dxa"/>
          </w:tcPr>
          <w:p w:rsidR="0058367A" w:rsidRPr="00132821" w:rsidRDefault="0058367A" w:rsidP="0058367A">
            <w:pPr>
              <w:spacing w:after="0"/>
              <w:rPr>
                <w:rFonts w:ascii="Times New Roman" w:hAnsi="Times New Roman" w:cs="Times New Roman"/>
                <w:b/>
                <w:lang w:val="ru-RU"/>
              </w:rPr>
            </w:pPr>
          </w:p>
        </w:tc>
      </w:tr>
      <w:tr w:rsidR="0058367A" w:rsidRPr="00132821" w:rsidTr="00B2331E">
        <w:tc>
          <w:tcPr>
            <w:tcW w:w="534" w:type="dxa"/>
          </w:tcPr>
          <w:p w:rsidR="0058367A" w:rsidRPr="00132821" w:rsidRDefault="0058367A" w:rsidP="0058367A">
            <w:pPr>
              <w:spacing w:after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</w:tcPr>
          <w:p w:rsidR="0058367A" w:rsidRPr="00132821" w:rsidRDefault="0058367A" w:rsidP="0058367A">
            <w:pPr>
              <w:spacing w:after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26" w:type="dxa"/>
          </w:tcPr>
          <w:p w:rsidR="0058367A" w:rsidRPr="00132821" w:rsidRDefault="0058367A" w:rsidP="0058367A">
            <w:pPr>
              <w:spacing w:after="0"/>
              <w:rPr>
                <w:rFonts w:ascii="Times New Roman" w:hAnsi="Times New Roman" w:cs="Times New Roman"/>
                <w:b/>
                <w:lang w:val="ru-RU"/>
              </w:rPr>
            </w:pPr>
          </w:p>
        </w:tc>
        <w:tc>
          <w:tcPr>
            <w:tcW w:w="2127" w:type="dxa"/>
          </w:tcPr>
          <w:p w:rsidR="0058367A" w:rsidRPr="00132821" w:rsidRDefault="0058367A" w:rsidP="0058367A">
            <w:pPr>
              <w:spacing w:after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68" w:type="dxa"/>
          </w:tcPr>
          <w:p w:rsidR="0058367A" w:rsidRPr="00132821" w:rsidRDefault="0058367A" w:rsidP="0058367A">
            <w:pPr>
              <w:spacing w:after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52" w:type="dxa"/>
          </w:tcPr>
          <w:p w:rsidR="0058367A" w:rsidRPr="00132821" w:rsidRDefault="0058367A" w:rsidP="0058367A">
            <w:pPr>
              <w:spacing w:after="0"/>
              <w:rPr>
                <w:rFonts w:ascii="Times New Roman" w:hAnsi="Times New Roman" w:cs="Times New Roman"/>
                <w:b/>
                <w:lang w:val="ru-RU"/>
              </w:rPr>
            </w:pPr>
          </w:p>
        </w:tc>
        <w:tc>
          <w:tcPr>
            <w:tcW w:w="2125" w:type="dxa"/>
          </w:tcPr>
          <w:p w:rsidR="0058367A" w:rsidRPr="00132821" w:rsidRDefault="0058367A" w:rsidP="0058367A">
            <w:pPr>
              <w:spacing w:after="0"/>
              <w:rPr>
                <w:rFonts w:ascii="Times New Roman" w:hAnsi="Times New Roman" w:cs="Times New Roman"/>
                <w:b/>
                <w:lang w:val="ru-RU"/>
              </w:rPr>
            </w:pPr>
          </w:p>
        </w:tc>
      </w:tr>
      <w:tr w:rsidR="0058367A" w:rsidRPr="00132821" w:rsidTr="00B2331E">
        <w:tc>
          <w:tcPr>
            <w:tcW w:w="534" w:type="dxa"/>
          </w:tcPr>
          <w:p w:rsidR="0058367A" w:rsidRPr="00132821" w:rsidRDefault="0058367A" w:rsidP="0058367A">
            <w:pPr>
              <w:spacing w:after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</w:tcPr>
          <w:p w:rsidR="0058367A" w:rsidRPr="00132821" w:rsidRDefault="0058367A" w:rsidP="0058367A">
            <w:pPr>
              <w:spacing w:after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26" w:type="dxa"/>
          </w:tcPr>
          <w:p w:rsidR="0058367A" w:rsidRPr="00132821" w:rsidRDefault="0058367A" w:rsidP="0058367A">
            <w:pPr>
              <w:spacing w:after="0"/>
              <w:rPr>
                <w:rFonts w:ascii="Times New Roman" w:hAnsi="Times New Roman" w:cs="Times New Roman"/>
                <w:b/>
                <w:lang w:val="ru-RU"/>
              </w:rPr>
            </w:pPr>
          </w:p>
        </w:tc>
        <w:tc>
          <w:tcPr>
            <w:tcW w:w="2127" w:type="dxa"/>
          </w:tcPr>
          <w:p w:rsidR="0058367A" w:rsidRPr="00132821" w:rsidRDefault="0058367A" w:rsidP="0058367A">
            <w:pPr>
              <w:spacing w:after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68" w:type="dxa"/>
          </w:tcPr>
          <w:p w:rsidR="0058367A" w:rsidRPr="00132821" w:rsidRDefault="0058367A" w:rsidP="0058367A">
            <w:pPr>
              <w:spacing w:after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52" w:type="dxa"/>
          </w:tcPr>
          <w:p w:rsidR="0058367A" w:rsidRPr="00132821" w:rsidRDefault="0058367A" w:rsidP="0058367A">
            <w:pPr>
              <w:spacing w:after="0"/>
              <w:rPr>
                <w:rFonts w:ascii="Times New Roman" w:hAnsi="Times New Roman" w:cs="Times New Roman"/>
                <w:b/>
                <w:lang w:val="ru-RU"/>
              </w:rPr>
            </w:pPr>
          </w:p>
        </w:tc>
        <w:tc>
          <w:tcPr>
            <w:tcW w:w="2125" w:type="dxa"/>
          </w:tcPr>
          <w:p w:rsidR="0058367A" w:rsidRPr="00132821" w:rsidRDefault="0058367A" w:rsidP="0058367A">
            <w:pPr>
              <w:spacing w:after="0"/>
              <w:rPr>
                <w:rFonts w:ascii="Times New Roman" w:hAnsi="Times New Roman" w:cs="Times New Roman"/>
                <w:b/>
                <w:lang w:val="ru-RU"/>
              </w:rPr>
            </w:pPr>
          </w:p>
        </w:tc>
      </w:tr>
    </w:tbl>
    <w:p w:rsidR="0013510A" w:rsidRPr="00132821" w:rsidRDefault="0013510A" w:rsidP="00DC2314">
      <w:pPr>
        <w:spacing w:after="0"/>
        <w:rPr>
          <w:lang w:val="ru-RU"/>
        </w:rPr>
      </w:pPr>
      <w:bookmarkStart w:id="0" w:name="_GoBack"/>
      <w:bookmarkEnd w:id="0"/>
    </w:p>
    <w:sectPr w:rsidR="0013510A" w:rsidRPr="00132821" w:rsidSect="00D57E64">
      <w:headerReference w:type="default" r:id="rId11"/>
      <w:pgSz w:w="15840" w:h="12240" w:orient="landscape"/>
      <w:pgMar w:top="568" w:right="1440" w:bottom="180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04FCA" w:rsidRDefault="00904FCA">
      <w:pPr>
        <w:spacing w:line="240" w:lineRule="auto"/>
      </w:pPr>
      <w:r>
        <w:separator/>
      </w:r>
    </w:p>
  </w:endnote>
  <w:endnote w:type="continuationSeparator" w:id="0">
    <w:p w:rsidR="00904FCA" w:rsidRDefault="00904FC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04FCA" w:rsidRDefault="00904FCA">
      <w:pPr>
        <w:spacing w:after="0"/>
      </w:pPr>
      <w:r>
        <w:separator/>
      </w:r>
    </w:p>
  </w:footnote>
  <w:footnote w:type="continuationSeparator" w:id="0">
    <w:p w:rsidR="00904FCA" w:rsidRDefault="00904FC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3931" w:type="dxa"/>
      <w:jc w:val="center"/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Layout w:type="fixed"/>
      <w:tblCellMar>
        <w:left w:w="40" w:type="dxa"/>
        <w:right w:w="40" w:type="dxa"/>
      </w:tblCellMar>
      <w:tblLook w:val="04A0" w:firstRow="1" w:lastRow="0" w:firstColumn="1" w:lastColumn="0" w:noHBand="0" w:noVBand="1"/>
    </w:tblPr>
    <w:tblGrid>
      <w:gridCol w:w="10267"/>
      <w:gridCol w:w="2495"/>
      <w:gridCol w:w="1169"/>
    </w:tblGrid>
    <w:tr w:rsidR="00B2331E" w:rsidRPr="00D57E64" w:rsidTr="00B2331E">
      <w:trPr>
        <w:cantSplit/>
        <w:trHeight w:val="631"/>
        <w:jc w:val="center"/>
      </w:trPr>
      <w:tc>
        <w:tcPr>
          <w:tcW w:w="10267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shd w:val="clear" w:color="auto" w:fill="FFFFFF"/>
          <w:vAlign w:val="center"/>
          <w:hideMark/>
        </w:tcPr>
        <w:p w:rsidR="00B2331E" w:rsidRPr="00D57E64" w:rsidRDefault="00B2331E" w:rsidP="0010587A">
          <w:pPr>
            <w:shd w:val="clear" w:color="auto" w:fill="FFFFFF"/>
            <w:spacing w:after="0" w:line="240" w:lineRule="auto"/>
            <w:rPr>
              <w:rStyle w:val="a6"/>
              <w:rFonts w:ascii="Times New Roman" w:hAnsi="Times New Roman" w:cs="Times New Roman"/>
              <w:b w:val="0"/>
              <w:lang w:val="ru-RU"/>
            </w:rPr>
          </w:pPr>
          <w:proofErr w:type="spellStart"/>
          <w:r>
            <w:rPr>
              <w:rStyle w:val="a6"/>
              <w:rFonts w:ascii="Times New Roman" w:hAnsi="Times New Roman" w:cs="Times New Roman"/>
              <w:b w:val="0"/>
              <w:lang w:val="ru-RU"/>
            </w:rPr>
            <w:t>Э</w:t>
          </w:r>
          <w:r w:rsidRPr="00D57E64">
            <w:rPr>
              <w:rStyle w:val="a6"/>
              <w:rFonts w:ascii="Times New Roman" w:hAnsi="Times New Roman" w:cs="Times New Roman"/>
              <w:b w:val="0"/>
              <w:lang w:val="ru-RU"/>
            </w:rPr>
            <w:t>тикалық</w:t>
          </w:r>
          <w:proofErr w:type="spellEnd"/>
          <w:r w:rsidRPr="00D57E64">
            <w:rPr>
              <w:rStyle w:val="a6"/>
              <w:rFonts w:ascii="Times New Roman" w:hAnsi="Times New Roman" w:cs="Times New Roman"/>
              <w:b w:val="0"/>
              <w:lang w:val="ru-RU"/>
            </w:rPr>
            <w:t xml:space="preserve"> </w:t>
          </w:r>
          <w:proofErr w:type="spellStart"/>
          <w:r w:rsidRPr="00D57E64">
            <w:rPr>
              <w:rStyle w:val="a6"/>
              <w:rFonts w:ascii="Times New Roman" w:hAnsi="Times New Roman" w:cs="Times New Roman"/>
              <w:b w:val="0"/>
              <w:lang w:val="ru-RU"/>
            </w:rPr>
            <w:t>нормалар</w:t>
          </w:r>
          <w:proofErr w:type="spellEnd"/>
          <w:r w:rsidRPr="00D57E64">
            <w:rPr>
              <w:rStyle w:val="a6"/>
              <w:rFonts w:ascii="Times New Roman" w:hAnsi="Times New Roman" w:cs="Times New Roman"/>
              <w:b w:val="0"/>
              <w:lang w:val="ru-RU"/>
            </w:rPr>
            <w:t xml:space="preserve"> </w:t>
          </w:r>
          <w:proofErr w:type="spellStart"/>
          <w:r w:rsidRPr="00D57E64">
            <w:rPr>
              <w:rStyle w:val="a6"/>
              <w:rFonts w:ascii="Times New Roman" w:hAnsi="Times New Roman" w:cs="Times New Roman"/>
              <w:b w:val="0"/>
              <w:lang w:val="ru-RU"/>
            </w:rPr>
            <w:t>мониторингі</w:t>
          </w:r>
          <w:proofErr w:type="spellEnd"/>
          <w:r w:rsidRPr="00D57E64">
            <w:rPr>
              <w:rStyle w:val="a6"/>
              <w:rFonts w:ascii="Times New Roman" w:hAnsi="Times New Roman" w:cs="Times New Roman"/>
              <w:b w:val="0"/>
              <w:lang w:val="ru-RU"/>
            </w:rPr>
            <w:t xml:space="preserve"> журналы </w:t>
          </w:r>
        </w:p>
        <w:p w:rsidR="00B2331E" w:rsidRPr="00D57E64" w:rsidRDefault="00B2331E" w:rsidP="0010587A">
          <w:pPr>
            <w:shd w:val="clear" w:color="auto" w:fill="FFFFFF"/>
            <w:spacing w:after="0" w:line="240" w:lineRule="auto"/>
            <w:rPr>
              <w:rFonts w:ascii="Times New Roman" w:eastAsia="Times New Roman" w:hAnsi="Times New Roman" w:cs="Times New Roman"/>
              <w:sz w:val="20"/>
              <w:szCs w:val="20"/>
              <w:lang w:val="ru-RU" w:eastAsia="ru-RU"/>
            </w:rPr>
          </w:pPr>
          <w:r w:rsidRPr="00D57E64">
            <w:rPr>
              <w:rStyle w:val="a6"/>
              <w:rFonts w:ascii="Times New Roman" w:hAnsi="Times New Roman" w:cs="Times New Roman"/>
              <w:b w:val="0"/>
              <w:lang w:val="ru-RU"/>
            </w:rPr>
            <w:t>журнал мониторинга этических норм</w:t>
          </w:r>
        </w:p>
      </w:tc>
      <w:tc>
        <w:tcPr>
          <w:tcW w:w="2495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shd w:val="clear" w:color="auto" w:fill="FFFFFF"/>
          <w:vAlign w:val="bottom"/>
          <w:hideMark/>
        </w:tcPr>
        <w:p w:rsidR="00B2331E" w:rsidRPr="00B2331E" w:rsidRDefault="00B2331E" w:rsidP="00B2331E">
          <w:pPr>
            <w:shd w:val="clear" w:color="auto" w:fill="FFFFFF"/>
            <w:jc w:val="center"/>
            <w:rPr>
              <w:rFonts w:ascii="Times New Roman" w:eastAsia="Times New Roman" w:hAnsi="Times New Roman" w:cs="Times New Roman"/>
              <w:sz w:val="20"/>
              <w:szCs w:val="20"/>
              <w:lang w:val="kk-KZ"/>
            </w:rPr>
          </w:pPr>
          <w:r w:rsidRPr="00B2331E">
            <w:rPr>
              <w:rFonts w:ascii="Times New Roman" w:eastAsia="Times New Roman" w:hAnsi="Times New Roman" w:cs="Times New Roman"/>
              <w:color w:val="000000"/>
              <w:sz w:val="20"/>
              <w:szCs w:val="20"/>
              <w:lang w:val="kk-KZ"/>
            </w:rPr>
            <w:t>Ф 1-6 АКК – 04 – 2025</w:t>
          </w:r>
        </w:p>
      </w:tc>
      <w:tc>
        <w:tcPr>
          <w:tcW w:w="1169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shd w:val="clear" w:color="auto" w:fill="FFFFFF"/>
          <w:vAlign w:val="center"/>
          <w:hideMark/>
        </w:tcPr>
        <w:p w:rsidR="00B2331E" w:rsidRPr="00D57E64" w:rsidRDefault="00B2331E" w:rsidP="0010587A">
          <w:pPr>
            <w:shd w:val="clear" w:color="auto" w:fill="FFFFFF"/>
            <w:spacing w:after="0" w:line="240" w:lineRule="auto"/>
            <w:jc w:val="center"/>
            <w:rPr>
              <w:rFonts w:ascii="Times New Roman" w:eastAsia="Times New Roman" w:hAnsi="Times New Roman" w:cs="Times New Roman"/>
              <w:sz w:val="20"/>
              <w:szCs w:val="20"/>
              <w:lang w:val="ru-RU" w:eastAsia="ru-RU"/>
            </w:rPr>
          </w:pPr>
          <w:r>
            <w:rPr>
              <w:noProof/>
            </w:rPr>
            <w:drawing>
              <wp:inline distT="0" distB="0" distL="0" distR="0" wp14:anchorId="19CE0C5F" wp14:editId="10BD69D0">
                <wp:extent cx="581025" cy="400050"/>
                <wp:effectExtent l="0" t="0" r="9525" b="0"/>
                <wp:docPr id="3" name="Рисунок 3" descr="C:\Users\admin\Downloads\photo_5213368184948783621_y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:\Users\admin\Downloads\photo_5213368184948783621_y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r:link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81025" cy="400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B2331E" w:rsidRDefault="00B2331E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1080"/>
        </w:tabs>
        <w:ind w:left="1080" w:hanging="360"/>
      </w:pPr>
    </w:lvl>
  </w:abstractNum>
  <w:abstractNum w:abstractNumId="1">
    <w:nsid w:val="FFFFFF7F"/>
    <w:multiLevelType w:val="singleLevel"/>
    <w:tmpl w:val="FFFFFF7F"/>
    <w:lvl w:ilvl="0">
      <w:start w:val="1"/>
      <w:numFmt w:val="decimal"/>
      <w:pStyle w:val="2"/>
      <w:lvlText w:val="%1."/>
      <w:lvlJc w:val="left"/>
      <w:pPr>
        <w:tabs>
          <w:tab w:val="left" w:pos="720"/>
        </w:tabs>
        <w:ind w:left="720" w:hanging="360"/>
      </w:pPr>
    </w:lvl>
  </w:abstractNum>
  <w:abstractNum w:abstractNumId="2">
    <w:nsid w:val="FFFFFF82"/>
    <w:multiLevelType w:val="singleLevel"/>
    <w:tmpl w:val="FFFFFF82"/>
    <w:lvl w:ilvl="0">
      <w:start w:val="1"/>
      <w:numFmt w:val="bullet"/>
      <w:pStyle w:val="30"/>
      <w:lvlText w:val=""/>
      <w:lvlJc w:val="left"/>
      <w:pPr>
        <w:tabs>
          <w:tab w:val="left" w:pos="1080"/>
        </w:tabs>
        <w:ind w:left="1080" w:hanging="360"/>
      </w:pPr>
      <w:rPr>
        <w:rFonts w:ascii="Symbol" w:hAnsi="Symbol" w:hint="default"/>
      </w:rPr>
    </w:lvl>
  </w:abstractNum>
  <w:abstractNum w:abstractNumId="3">
    <w:nsid w:val="FFFFFF83"/>
    <w:multiLevelType w:val="singleLevel"/>
    <w:tmpl w:val="FFFFFF83"/>
    <w:lvl w:ilvl="0">
      <w:start w:val="1"/>
      <w:numFmt w:val="bullet"/>
      <w:pStyle w:val="20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</w:abstractNum>
  <w:abstractNum w:abstractNumId="4">
    <w:nsid w:val="FFFFFF88"/>
    <w:multiLevelType w:val="singleLevel"/>
    <w:tmpl w:val="FFFFFF88"/>
    <w:lvl w:ilvl="0">
      <w:start w:val="1"/>
      <w:numFmt w:val="decimal"/>
      <w:pStyle w:val="a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5">
    <w:nsid w:val="FFFFFF89"/>
    <w:multiLevelType w:val="singleLevel"/>
    <w:tmpl w:val="FFFFFF89"/>
    <w:lvl w:ilvl="0">
      <w:start w:val="1"/>
      <w:numFmt w:val="bullet"/>
      <w:pStyle w:val="a0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5"/>
  </w:num>
  <w:num w:numId="3">
    <w:abstractNumId w:val="3"/>
  </w:num>
  <w:num w:numId="4">
    <w:abstractNumId w:val="2"/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32821"/>
    <w:rsid w:val="0013510A"/>
    <w:rsid w:val="00145912"/>
    <w:rsid w:val="0015074B"/>
    <w:rsid w:val="001620AB"/>
    <w:rsid w:val="0028311B"/>
    <w:rsid w:val="0029639D"/>
    <w:rsid w:val="002E19D9"/>
    <w:rsid w:val="00326F90"/>
    <w:rsid w:val="0058367A"/>
    <w:rsid w:val="006720E5"/>
    <w:rsid w:val="00894AC9"/>
    <w:rsid w:val="00904FCA"/>
    <w:rsid w:val="00965080"/>
    <w:rsid w:val="009D0F27"/>
    <w:rsid w:val="00AA1D8D"/>
    <w:rsid w:val="00B2331E"/>
    <w:rsid w:val="00B47730"/>
    <w:rsid w:val="00CB0664"/>
    <w:rsid w:val="00D57E64"/>
    <w:rsid w:val="00DC2314"/>
    <w:rsid w:val="00F67F7D"/>
    <w:rsid w:val="00FC693F"/>
    <w:rsid w:val="00FD3A68"/>
    <w:rsid w:val="0497578E"/>
    <w:rsid w:val="742652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1" w:defQFormat="0" w:count="267">
    <w:lsdException w:name="Normal" w:uiPriority="0" w:unhideWhenUsed="0" w:qFormat="1"/>
    <w:lsdException w:name="heading 1" w:uiPriority="9" w:unhideWhenUsed="0" w:qFormat="1"/>
    <w:lsdException w:name="heading 2" w:uiPriority="9" w:qFormat="1"/>
    <w:lsdException w:name="heading 3" w:uiPriority="9" w:qFormat="1"/>
    <w:lsdException w:name="heading 4" w:semiHidden="1" w:uiPriority="9" w:qFormat="1"/>
    <w:lsdException w:name="heading 5" w:semiHidden="1" w:uiPriority="9" w:qFormat="1"/>
    <w:lsdException w:name="heading 6" w:semiHidden="1" w:uiPriority="9" w:qFormat="1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/>
    <w:lsdException w:name="index 2" w:semiHidden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Normal Indent" w:semiHidden="1"/>
    <w:lsdException w:name="footnote text" w:semiHidden="1"/>
    <w:lsdException w:name="annotation text" w:semiHidden="1"/>
    <w:lsdException w:name="header" w:qFormat="1"/>
    <w:lsdException w:name="footer" w:qFormat="1"/>
    <w:lsdException w:name="index heading" w:semiHidden="1"/>
    <w:lsdException w:name="caption" w:semiHidden="1" w:uiPriority="35" w:qFormat="1"/>
    <w:lsdException w:name="table of figures" w:semiHidden="1"/>
    <w:lsdException w:name="envelope address" w:semiHidden="1"/>
    <w:lsdException w:name="envelope return" w:semiHidden="1"/>
    <w:lsdException w:name="footnote reference" w:semiHidden="1"/>
    <w:lsdException w:name="annotation reference" w:semiHidden="1"/>
    <w:lsdException w:name="line number" w:semiHidden="1"/>
    <w:lsdException w:name="page number" w:semiHidden="1"/>
    <w:lsdException w:name="endnote reference" w:semiHidden="1"/>
    <w:lsdException w:name="endnote text" w:semiHidden="1"/>
    <w:lsdException w:name="table of authorities" w:semiHidden="1"/>
    <w:lsdException w:name="macro" w:qFormat="1"/>
    <w:lsdException w:name="toa heading" w:semiHidden="1"/>
    <w:lsdException w:name="List" w:qFormat="1"/>
    <w:lsdException w:name="List Number" w:qFormat="1"/>
    <w:lsdException w:name="List 2" w:qFormat="1"/>
    <w:lsdException w:name="List 3" w:qFormat="1"/>
    <w:lsdException w:name="List 4" w:semiHidden="1"/>
    <w:lsdException w:name="List 5" w:semiHidden="1"/>
    <w:lsdException w:name="List Bullet 3" w:qFormat="1"/>
    <w:lsdException w:name="List Bullet 4" w:semiHidden="1"/>
    <w:lsdException w:name="List Bullet 5" w:semiHidden="1"/>
    <w:lsdException w:name="List Number 2" w:qFormat="1"/>
    <w:lsdException w:name="List Number 4" w:semiHidden="1"/>
    <w:lsdException w:name="List Number 5" w:semiHidden="1"/>
    <w:lsdException w:name="Title" w:uiPriority="10" w:unhideWhenUsed="0" w:qFormat="1"/>
    <w:lsdException w:name="Closing" w:semiHidden="1"/>
    <w:lsdException w:name="Signature" w:semiHidden="1"/>
    <w:lsdException w:name="Default Paragraph Font" w:semiHidden="1" w:uiPriority="1"/>
    <w:lsdException w:name="Body Text" w:qFormat="1"/>
    <w:lsdException w:name="Body Text Indent" w:semiHidden="1"/>
    <w:lsdException w:name="List Continue" w:qFormat="1"/>
    <w:lsdException w:name="List Continue 4" w:semiHidden="1"/>
    <w:lsdException w:name="List Continue 5" w:semiHidden="1"/>
    <w:lsdException w:name="Message Header" w:semiHidden="1"/>
    <w:lsdException w:name="Subtitle" w:uiPriority="11" w:unhideWhenUsed="0" w:qFormat="1"/>
    <w:lsdException w:name="Salutation" w:semiHidden="1"/>
    <w:lsdException w:name="Date" w:semiHidden="1"/>
    <w:lsdException w:name="Body Text First Indent" w:semiHidden="1"/>
    <w:lsdException w:name="Body Text First Indent 2" w:semiHidden="1"/>
    <w:lsdException w:name="Note Heading" w:semiHidden="1"/>
    <w:lsdException w:name="Body Text 3" w:qFormat="1"/>
    <w:lsdException w:name="Body Text Indent 2" w:semiHidden="1"/>
    <w:lsdException w:name="Body Text Indent 3" w:semiHidden="1"/>
    <w:lsdException w:name="Block Text" w:semiHidden="1"/>
    <w:lsdException w:name="Hyperlink" w:semiHidden="1"/>
    <w:lsdException w:name="FollowedHyperlink" w:semiHidden="1"/>
    <w:lsdException w:name="Strong" w:uiPriority="22" w:unhideWhenUsed="0" w:qFormat="1"/>
    <w:lsdException w:name="Emphasis" w:uiPriority="20" w:unhideWhenUsed="0" w:qFormat="1"/>
    <w:lsdException w:name="Document Map" w:semiHidden="1"/>
    <w:lsdException w:name="Plain Text" w:semiHidden="1"/>
    <w:lsdException w:name="E-mail Signature" w:semiHidden="1"/>
    <w:lsdException w:name="HTML Top of Form" w:semiHidden="1"/>
    <w:lsdException w:name="HTML Bottom of Form" w:semiHidden="1"/>
    <w:lsdException w:name="Normal (Web)" w:semiHidden="1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/>
    <w:lsdException w:name="HTML Variable" w:semiHidden="1"/>
    <w:lsdException w:name="Normal Table" w:semiHidden="1" w:qFormat="1"/>
    <w:lsdException w:name="annotation subject" w:semiHidden="1"/>
    <w:lsdException w:name="No List" w:semiHidden="1"/>
    <w:lsdException w:name="Outline List 1" w:semiHidden="1"/>
    <w:lsdException w:name="Outline List 2" w:semiHidden="1"/>
    <w:lsdException w:name="Outline List 3" w:semiHidden="1"/>
    <w:lsdException w:name="Table Simple 1" w:semiHidden="1"/>
    <w:lsdException w:name="Table Simple 2" w:semiHidden="1"/>
    <w:lsdException w:name="Table Simple 3" w:semiHidden="1"/>
    <w:lsdException w:name="Table Classic 1" w:semiHidden="1"/>
    <w:lsdException w:name="Table Classic 2" w:semiHidden="1"/>
    <w:lsdException w:name="Table Classic 3" w:semiHidden="1"/>
    <w:lsdException w:name="Table Classic 4" w:semiHidden="1"/>
    <w:lsdException w:name="Table Colorful 1" w:semiHidden="1"/>
    <w:lsdException w:name="Table Colorful 2" w:semiHidden="1"/>
    <w:lsdException w:name="Table Colorful 3" w:semiHidden="1"/>
    <w:lsdException w:name="Table Columns 1" w:semiHidden="1"/>
    <w:lsdException w:name="Table Columns 2" w:semiHidden="1"/>
    <w:lsdException w:name="Table Columns 3" w:semiHidden="1"/>
    <w:lsdException w:name="Table Columns 4" w:semiHidden="1"/>
    <w:lsdException w:name="Table Columns 5" w:semiHidden="1"/>
    <w:lsdException w:name="Table Grid 1" w:semiHidden="1"/>
    <w:lsdException w:name="Table Grid 2" w:semiHidden="1"/>
    <w:lsdException w:name="Table Grid 3" w:semiHidden="1"/>
    <w:lsdException w:name="Table Grid 4" w:semiHidden="1"/>
    <w:lsdException w:name="Table Grid 5" w:semiHidden="1"/>
    <w:lsdException w:name="Table Grid 6" w:semiHidden="1"/>
    <w:lsdException w:name="Table Grid 7" w:semiHidden="1"/>
    <w:lsdException w:name="Table Grid 8" w:semiHidden="1"/>
    <w:lsdException w:name="Table List 1" w:semiHidden="1"/>
    <w:lsdException w:name="Table List 2" w:semiHidden="1"/>
    <w:lsdException w:name="Table List 3" w:semiHidden="1"/>
    <w:lsdException w:name="Table List 4" w:semiHidden="1"/>
    <w:lsdException w:name="Table List 5" w:semiHidden="1"/>
    <w:lsdException w:name="Table List 6" w:semiHidden="1"/>
    <w:lsdException w:name="Table List 7" w:semiHidden="1"/>
    <w:lsdException w:name="Table List 8" w:semiHidden="1"/>
    <w:lsdException w:name="Table 3D effects 1" w:semiHidden="1"/>
    <w:lsdException w:name="Table 3D effects 2" w:semiHidden="1"/>
    <w:lsdException w:name="Table 3D effects 3" w:semiHidden="1"/>
    <w:lsdException w:name="Table Contemporary" w:semiHidden="1"/>
    <w:lsdException w:name="Table Elegant" w:semiHidden="1"/>
    <w:lsdException w:name="Table Professional" w:semiHidden="1"/>
    <w:lsdException w:name="Table Subtle 1" w:semiHidden="1"/>
    <w:lsdException w:name="Table Subtle 2" w:semiHidden="1"/>
    <w:lsdException w:name="Table Web 1" w:semiHidden="1"/>
    <w:lsdException w:name="Table Web 2" w:semiHidden="1"/>
    <w:lsdException w:name="Table Web 3" w:semiHidden="1"/>
    <w:lsdException w:name="Balloon Text" w:semiHidden="1"/>
    <w:lsdException w:name="Table Grid" w:uiPriority="59" w:unhideWhenUsed="0"/>
    <w:lsdException w:name="Table Theme" w:semiHidden="1"/>
    <w:lsdException w:name="Placeholder Text" w:semiHidden="1" w:unhideWhenUsed="0"/>
    <w:lsdException w:name="No Spacing" w:uiPriority="1" w:unhideWhenUsed="0" w:qFormat="1"/>
    <w:lsdException w:name="Light Shading" w:uiPriority="60" w:unhideWhenUsed="0" w:qFormat="1"/>
    <w:lsdException w:name="Light List" w:uiPriority="61" w:unhideWhenUsed="0" w:qFormat="1"/>
    <w:lsdException w:name="Light Grid" w:uiPriority="62" w:unhideWhenUsed="0"/>
    <w:lsdException w:name="Medium Shading 1" w:uiPriority="63" w:unhideWhenUsed="0" w:qFormat="1"/>
    <w:lsdException w:name="Medium Shading 2" w:uiPriority="64" w:unhideWhenUsed="0" w:qFormat="1"/>
    <w:lsdException w:name="Medium List 1" w:uiPriority="65" w:unhideWhenUsed="0" w:qFormat="1"/>
    <w:lsdException w:name="Medium List 2" w:uiPriority="66" w:unhideWhenUsed="0" w:qFormat="1"/>
    <w:lsdException w:name="Medium Grid 1" w:uiPriority="67" w:unhideWhenUsed="0" w:qFormat="1"/>
    <w:lsdException w:name="Medium Grid 2" w:uiPriority="68" w:unhideWhenUsed="0" w:qFormat="1"/>
    <w:lsdException w:name="Medium Grid 3" w:uiPriority="69" w:unhideWhenUsed="0" w:qFormat="1"/>
    <w:lsdException w:name="Dark List" w:uiPriority="70" w:unhideWhenUsed="0" w:qFormat="1"/>
    <w:lsdException w:name="Colorful Shading" w:uiPriority="71" w:unhideWhenUsed="0" w:qFormat="1"/>
    <w:lsdException w:name="Colorful List" w:uiPriority="72" w:unhideWhenUsed="0" w:qFormat="1"/>
    <w:lsdException w:name="Colorful Grid" w:uiPriority="73" w:unhideWhenUsed="0" w:qFormat="1"/>
    <w:lsdException w:name="Light Shading Accent 1" w:uiPriority="60" w:unhideWhenUsed="0" w:qFormat="1"/>
    <w:lsdException w:name="Light List Accent 1" w:uiPriority="61" w:unhideWhenUsed="0" w:qFormat="1"/>
    <w:lsdException w:name="Light Grid Accent 1" w:uiPriority="62" w:unhideWhenUsed="0" w:qFormat="1"/>
    <w:lsdException w:name="Medium Shading 1 Accent 1" w:uiPriority="63" w:unhideWhenUsed="0"/>
    <w:lsdException w:name="Medium Shading 2 Accent 1" w:uiPriority="64" w:unhideWhenUsed="0"/>
    <w:lsdException w:name="Medium List 1 Accent 1" w:uiPriority="65" w:unhideWhenUsed="0" w:qFormat="1"/>
    <w:lsdException w:name="Revision" w:semiHidden="1" w:unhideWhenUsed="0"/>
    <w:lsdException w:name="List Paragraph" w:uiPriority="34" w:unhideWhenUsed="0" w:qFormat="1"/>
    <w:lsdException w:name="Quote" w:uiPriority="29" w:unhideWhenUsed="0" w:qFormat="1"/>
    <w:lsdException w:name="Intense Quote" w:uiPriority="30" w:unhideWhenUsed="0" w:qFormat="1"/>
    <w:lsdException w:name="Medium List 2 Accent 1" w:uiPriority="66" w:unhideWhenUsed="0"/>
    <w:lsdException w:name="Medium Grid 1 Accent 1" w:uiPriority="67" w:unhideWhenUsed="0" w:qFormat="1"/>
    <w:lsdException w:name="Medium Grid 2 Accent 1" w:uiPriority="68" w:unhideWhenUsed="0" w:qFormat="1"/>
    <w:lsdException w:name="Medium Grid 3 Accent 1" w:uiPriority="69" w:unhideWhenUsed="0" w:qFormat="1"/>
    <w:lsdException w:name="Dark List Accent 1" w:uiPriority="70" w:unhideWhenUsed="0"/>
    <w:lsdException w:name="Colorful Shading Accent 1" w:uiPriority="71" w:unhideWhenUsed="0" w:qFormat="1"/>
    <w:lsdException w:name="Colorful List Accent 1" w:uiPriority="72" w:unhideWhenUsed="0" w:qFormat="1"/>
    <w:lsdException w:name="Colorful Grid Accent 1" w:uiPriority="73" w:unhideWhenUsed="0"/>
    <w:lsdException w:name="Light Shading Accent 2" w:uiPriority="60" w:unhideWhenUsed="0" w:qFormat="1"/>
    <w:lsdException w:name="Light List Accent 2" w:uiPriority="61" w:unhideWhenUsed="0"/>
    <w:lsdException w:name="Light Grid Accent 2" w:uiPriority="62" w:unhideWhenUsed="0" w:qFormat="1"/>
    <w:lsdException w:name="Medium Shading 1 Accent 2" w:uiPriority="63" w:unhideWhenUsed="0" w:qFormat="1"/>
    <w:lsdException w:name="Medium Shading 2 Accent 2" w:uiPriority="64" w:unhideWhenUsed="0" w:qFormat="1"/>
    <w:lsdException w:name="Medium List 1 Accent 2" w:uiPriority="65" w:unhideWhenUsed="0"/>
    <w:lsdException w:name="Medium List 2 Accent 2" w:uiPriority="66" w:unhideWhenUsed="0" w:qFormat="1"/>
    <w:lsdException w:name="Medium Grid 1 Accent 2" w:uiPriority="67" w:unhideWhenUsed="0" w:qFormat="1"/>
    <w:lsdException w:name="Medium Grid 2 Accent 2" w:uiPriority="68" w:unhideWhenUsed="0" w:qFormat="1"/>
    <w:lsdException w:name="Medium Grid 3 Accent 2" w:uiPriority="69" w:unhideWhenUsed="0" w:qFormat="1"/>
    <w:lsdException w:name="Dark List Accent 2" w:uiPriority="70" w:unhideWhenUsed="0" w:qFormat="1"/>
    <w:lsdException w:name="Colorful Shading Accent 2" w:uiPriority="71" w:unhideWhenUsed="0"/>
    <w:lsdException w:name="Colorful List Accent 2" w:uiPriority="72" w:unhideWhenUsed="0"/>
    <w:lsdException w:name="Colorful Grid Accent 2" w:uiPriority="73" w:unhideWhenUsed="0" w:qFormat="1"/>
    <w:lsdException w:name="Light Shading Accent 3" w:uiPriority="60" w:unhideWhenUsed="0"/>
    <w:lsdException w:name="Light List Accent 3" w:uiPriority="61" w:unhideWhenUsed="0"/>
    <w:lsdException w:name="Light Grid Accent 3" w:uiPriority="62" w:unhideWhenUsed="0"/>
    <w:lsdException w:name="Medium Shading 1 Accent 3" w:uiPriority="63" w:unhideWhenUsed="0" w:qFormat="1"/>
    <w:lsdException w:name="Medium Shading 2 Accent 3" w:uiPriority="64" w:unhideWhenUsed="0" w:qFormat="1"/>
    <w:lsdException w:name="Medium List 1 Accent 3" w:uiPriority="65" w:unhideWhenUsed="0" w:qFormat="1"/>
    <w:lsdException w:name="Medium List 2 Accent 3" w:uiPriority="66" w:unhideWhenUsed="0" w:qFormat="1"/>
    <w:lsdException w:name="Medium Grid 1 Accent 3" w:uiPriority="67" w:unhideWhenUsed="0" w:qFormat="1"/>
    <w:lsdException w:name="Medium Grid 2 Accent 3" w:uiPriority="68" w:unhideWhenUsed="0" w:qFormat="1"/>
    <w:lsdException w:name="Medium Grid 3 Accent 3" w:uiPriority="69" w:unhideWhenUsed="0" w:qFormat="1"/>
    <w:lsdException w:name="Dark List Accent 3" w:uiPriority="70" w:unhideWhenUsed="0" w:qFormat="1"/>
    <w:lsdException w:name="Colorful Shading Accent 3" w:uiPriority="71" w:unhideWhenUsed="0" w:qFormat="1"/>
    <w:lsdException w:name="Colorful List Accent 3" w:uiPriority="72" w:unhideWhenUsed="0" w:qFormat="1"/>
    <w:lsdException w:name="Colorful Grid Accent 3" w:uiPriority="73" w:unhideWhenUsed="0"/>
    <w:lsdException w:name="Light Shading Accent 4" w:uiPriority="60" w:unhideWhenUsed="0"/>
    <w:lsdException w:name="Light List Accent 4" w:uiPriority="61" w:unhideWhenUsed="0"/>
    <w:lsdException w:name="Light Grid Accent 4" w:uiPriority="62" w:unhideWhenUsed="0"/>
    <w:lsdException w:name="Medium Shading 1 Accent 4" w:uiPriority="63" w:unhideWhenUsed="0" w:qFormat="1"/>
    <w:lsdException w:name="Medium Shading 2 Accent 4" w:uiPriority="64" w:unhideWhenUsed="0"/>
    <w:lsdException w:name="Medium List 1 Accent 4" w:uiPriority="65" w:unhideWhenUsed="0" w:qFormat="1"/>
    <w:lsdException w:name="Medium List 2 Accent 4" w:uiPriority="66" w:unhideWhenUsed="0" w:qFormat="1"/>
    <w:lsdException w:name="Medium Grid 1 Accent 4" w:uiPriority="67" w:unhideWhenUsed="0" w:qFormat="1"/>
    <w:lsdException w:name="Medium Grid 2 Accent 4" w:uiPriority="68" w:unhideWhenUsed="0" w:qFormat="1"/>
    <w:lsdException w:name="Medium Grid 3 Accent 4" w:uiPriority="69" w:unhideWhenUsed="0" w:qFormat="1"/>
    <w:lsdException w:name="Dark List Accent 4" w:uiPriority="70" w:unhideWhenUsed="0"/>
    <w:lsdException w:name="Colorful Shading Accent 4" w:uiPriority="71" w:unhideWhenUsed="0" w:qFormat="1"/>
    <w:lsdException w:name="Colorful List Accent 4" w:uiPriority="72" w:unhideWhenUsed="0"/>
    <w:lsdException w:name="Colorful Grid Accent 4" w:uiPriority="73" w:unhideWhenUsed="0" w:qFormat="1"/>
    <w:lsdException w:name="Light Shading Accent 5" w:uiPriority="60" w:unhideWhenUsed="0"/>
    <w:lsdException w:name="Light List Accent 5" w:uiPriority="61" w:unhideWhenUsed="0"/>
    <w:lsdException w:name="Light Grid Accent 5" w:uiPriority="62" w:unhideWhenUsed="0"/>
    <w:lsdException w:name="Medium Shading 1 Accent 5" w:uiPriority="63" w:unhideWhenUsed="0" w:qFormat="1"/>
    <w:lsdException w:name="Medium Shading 2 Accent 5" w:uiPriority="64" w:unhideWhenUsed="0" w:qFormat="1"/>
    <w:lsdException w:name="Medium List 1 Accent 5" w:uiPriority="65" w:unhideWhenUsed="0" w:qFormat="1"/>
    <w:lsdException w:name="Medium List 2 Accent 5" w:uiPriority="66" w:unhideWhenUsed="0" w:qFormat="1"/>
    <w:lsdException w:name="Medium Grid 1 Accent 5" w:uiPriority="67" w:unhideWhenUsed="0" w:qFormat="1"/>
    <w:lsdException w:name="Medium Grid 2 Accent 5" w:uiPriority="68" w:unhideWhenUsed="0" w:qFormat="1"/>
    <w:lsdException w:name="Medium Grid 3 Accent 5" w:uiPriority="69" w:unhideWhenUsed="0" w:qFormat="1"/>
    <w:lsdException w:name="Dark List Accent 5" w:uiPriority="70" w:unhideWhenUsed="0"/>
    <w:lsdException w:name="Colorful Shading Accent 5" w:uiPriority="71" w:unhideWhenUsed="0"/>
    <w:lsdException w:name="Colorful List Accent 5" w:uiPriority="72" w:unhideWhenUsed="0"/>
    <w:lsdException w:name="Colorful Grid Accent 5" w:uiPriority="73" w:unhideWhenUsed="0" w:qFormat="1"/>
    <w:lsdException w:name="Light Shading Accent 6" w:uiPriority="60" w:unhideWhenUsed="0"/>
    <w:lsdException w:name="Light List Accent 6" w:uiPriority="61" w:unhideWhenUsed="0"/>
    <w:lsdException w:name="Light Grid Accent 6" w:uiPriority="62" w:unhideWhenUsed="0" w:qFormat="1"/>
    <w:lsdException w:name="Medium Shading 1 Accent 6" w:uiPriority="63" w:unhideWhenUsed="0" w:qFormat="1"/>
    <w:lsdException w:name="Medium Shading 2 Accent 6" w:uiPriority="64" w:unhideWhenUsed="0" w:qFormat="1"/>
    <w:lsdException w:name="Medium List 1 Accent 6" w:uiPriority="65" w:unhideWhenUsed="0" w:qFormat="1"/>
    <w:lsdException w:name="Medium List 2 Accent 6" w:uiPriority="66" w:unhideWhenUsed="0" w:qFormat="1"/>
    <w:lsdException w:name="Medium Grid 1 Accent 6" w:uiPriority="67" w:unhideWhenUsed="0"/>
    <w:lsdException w:name="Medium Grid 2 Accent 6" w:uiPriority="68" w:unhideWhenUsed="0" w:qFormat="1"/>
    <w:lsdException w:name="Medium Grid 3 Accent 6" w:uiPriority="69" w:unhideWhenUsed="0" w:qFormat="1"/>
    <w:lsdException w:name="Dark List Accent 6" w:uiPriority="70" w:unhideWhenUsed="0" w:qFormat="1"/>
    <w:lsdException w:name="Colorful Shading Accent 6" w:uiPriority="71" w:unhideWhenUsed="0" w:qFormat="1"/>
    <w:lsdException w:name="Colorful List Accent 6" w:uiPriority="72" w:unhideWhenUsed="0" w:qFormat="1"/>
    <w:lsdException w:name="Colorful Grid Accent 6" w:uiPriority="73" w:unhideWhenUsed="0"/>
    <w:lsdException w:name="Subtle Emphasis" w:uiPriority="19" w:unhideWhenUsed="0" w:qFormat="1"/>
    <w:lsdException w:name="Intense Emphasis" w:uiPriority="21" w:unhideWhenUsed="0" w:qFormat="1"/>
    <w:lsdException w:name="Subtle Reference" w:uiPriority="31" w:unhideWhenUsed="0" w:qFormat="1"/>
    <w:lsdException w:name="Intense Reference" w:uiPriority="32" w:unhideWhenUsed="0" w:qFormat="1"/>
    <w:lsdException w:name="Book Title" w:uiPriority="33" w:unhideWhenUsed="0" w:qFormat="1"/>
    <w:lsdException w:name="Bibliography" w:semiHidden="1" w:uiPriority="37"/>
    <w:lsdException w:name="TOC Heading" w:semiHidden="1" w:uiPriority="39" w:qFormat="1"/>
  </w:latentStyles>
  <w:style w:type="paragraph" w:default="1" w:styleId="a1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paragraph" w:styleId="1">
    <w:name w:val="heading 1"/>
    <w:basedOn w:val="a1"/>
    <w:next w:val="a1"/>
    <w:link w:val="10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heading 2"/>
    <w:basedOn w:val="a1"/>
    <w:next w:val="a1"/>
    <w:link w:val="22"/>
    <w:uiPriority w:val="9"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1">
    <w:name w:val="heading 3"/>
    <w:basedOn w:val="a1"/>
    <w:next w:val="a1"/>
    <w:link w:val="32"/>
    <w:uiPriority w:val="9"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4061" w:themeColor="accent1" w:themeShade="80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4061" w:themeColor="accent1" w:themeShade="80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styleId="a5">
    <w:name w:val="Emphasis"/>
    <w:basedOn w:val="a2"/>
    <w:uiPriority w:val="20"/>
    <w:qFormat/>
    <w:rPr>
      <w:i/>
      <w:iCs/>
    </w:rPr>
  </w:style>
  <w:style w:type="character" w:styleId="a6">
    <w:name w:val="Strong"/>
    <w:basedOn w:val="a2"/>
    <w:uiPriority w:val="22"/>
    <w:qFormat/>
    <w:rPr>
      <w:b/>
      <w:bCs/>
    </w:rPr>
  </w:style>
  <w:style w:type="paragraph" w:styleId="a7">
    <w:name w:val="List Continue"/>
    <w:basedOn w:val="a1"/>
    <w:uiPriority w:val="99"/>
    <w:unhideWhenUsed/>
    <w:qFormat/>
    <w:pPr>
      <w:spacing w:after="120"/>
      <w:ind w:left="360"/>
      <w:contextualSpacing/>
    </w:pPr>
  </w:style>
  <w:style w:type="paragraph" w:styleId="23">
    <w:name w:val="Body Text 2"/>
    <w:basedOn w:val="a1"/>
    <w:link w:val="24"/>
    <w:uiPriority w:val="99"/>
    <w:unhideWhenUsed/>
    <w:pPr>
      <w:spacing w:after="120" w:line="480" w:lineRule="auto"/>
    </w:pPr>
  </w:style>
  <w:style w:type="paragraph" w:styleId="a8">
    <w:name w:val="caption"/>
    <w:basedOn w:val="a1"/>
    <w:next w:val="a1"/>
    <w:uiPriority w:val="35"/>
    <w:semiHidden/>
    <w:unhideWhenUsed/>
    <w:qFormat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3">
    <w:name w:val="List Number 3"/>
    <w:basedOn w:val="a1"/>
    <w:uiPriority w:val="99"/>
    <w:unhideWhenUsed/>
    <w:pPr>
      <w:numPr>
        <w:numId w:val="1"/>
      </w:numPr>
      <w:contextualSpacing/>
    </w:pPr>
  </w:style>
  <w:style w:type="paragraph" w:styleId="a9">
    <w:name w:val="header"/>
    <w:basedOn w:val="a1"/>
    <w:link w:val="aa"/>
    <w:uiPriority w:val="99"/>
    <w:unhideWhenUsed/>
    <w:qFormat/>
    <w:pPr>
      <w:tabs>
        <w:tab w:val="center" w:pos="4680"/>
        <w:tab w:val="right" w:pos="9360"/>
      </w:tabs>
      <w:spacing w:after="0" w:line="240" w:lineRule="auto"/>
    </w:pPr>
  </w:style>
  <w:style w:type="paragraph" w:styleId="ab">
    <w:name w:val="Body Text"/>
    <w:basedOn w:val="a1"/>
    <w:link w:val="ac"/>
    <w:uiPriority w:val="99"/>
    <w:unhideWhenUsed/>
    <w:qFormat/>
    <w:pPr>
      <w:spacing w:after="120"/>
    </w:pPr>
  </w:style>
  <w:style w:type="paragraph" w:styleId="ad">
    <w:name w:val="macro"/>
    <w:link w:val="ae"/>
    <w:uiPriority w:val="99"/>
    <w:unhideWhenUsed/>
    <w:qFormat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pacing w:after="200" w:line="276" w:lineRule="auto"/>
    </w:pPr>
    <w:rPr>
      <w:rFonts w:ascii="Courier" w:hAnsi="Courier"/>
      <w:lang w:val="en-US" w:eastAsia="en-US"/>
    </w:rPr>
  </w:style>
  <w:style w:type="paragraph" w:styleId="a0">
    <w:name w:val="List Bullet"/>
    <w:basedOn w:val="a1"/>
    <w:uiPriority w:val="99"/>
    <w:unhideWhenUsed/>
    <w:pPr>
      <w:numPr>
        <w:numId w:val="2"/>
      </w:numPr>
      <w:contextualSpacing/>
    </w:pPr>
  </w:style>
  <w:style w:type="paragraph" w:styleId="20">
    <w:name w:val="List Bullet 2"/>
    <w:basedOn w:val="a1"/>
    <w:uiPriority w:val="99"/>
    <w:unhideWhenUsed/>
    <w:pPr>
      <w:numPr>
        <w:numId w:val="3"/>
      </w:numPr>
      <w:contextualSpacing/>
    </w:pPr>
  </w:style>
  <w:style w:type="paragraph" w:styleId="30">
    <w:name w:val="List Bullet 3"/>
    <w:basedOn w:val="a1"/>
    <w:uiPriority w:val="99"/>
    <w:unhideWhenUsed/>
    <w:qFormat/>
    <w:pPr>
      <w:numPr>
        <w:numId w:val="4"/>
      </w:numPr>
      <w:contextualSpacing/>
    </w:pPr>
  </w:style>
  <w:style w:type="paragraph" w:styleId="af">
    <w:name w:val="Title"/>
    <w:basedOn w:val="a1"/>
    <w:next w:val="a1"/>
    <w:link w:val="af0"/>
    <w:uiPriority w:val="10"/>
    <w:qFormat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f1">
    <w:name w:val="footer"/>
    <w:basedOn w:val="a1"/>
    <w:link w:val="af2"/>
    <w:uiPriority w:val="99"/>
    <w:unhideWhenUsed/>
    <w:qFormat/>
    <w:pPr>
      <w:tabs>
        <w:tab w:val="center" w:pos="4680"/>
        <w:tab w:val="right" w:pos="9360"/>
      </w:tabs>
      <w:spacing w:after="0" w:line="240" w:lineRule="auto"/>
    </w:pPr>
  </w:style>
  <w:style w:type="paragraph" w:styleId="a">
    <w:name w:val="List Number"/>
    <w:basedOn w:val="a1"/>
    <w:uiPriority w:val="99"/>
    <w:unhideWhenUsed/>
    <w:qFormat/>
    <w:pPr>
      <w:numPr>
        <w:numId w:val="5"/>
      </w:numPr>
      <w:contextualSpacing/>
    </w:pPr>
  </w:style>
  <w:style w:type="paragraph" w:styleId="2">
    <w:name w:val="List Number 2"/>
    <w:basedOn w:val="a1"/>
    <w:uiPriority w:val="99"/>
    <w:unhideWhenUsed/>
    <w:qFormat/>
    <w:pPr>
      <w:numPr>
        <w:numId w:val="6"/>
      </w:numPr>
      <w:contextualSpacing/>
    </w:pPr>
  </w:style>
  <w:style w:type="paragraph" w:styleId="af3">
    <w:name w:val="List"/>
    <w:basedOn w:val="a1"/>
    <w:uiPriority w:val="99"/>
    <w:unhideWhenUsed/>
    <w:qFormat/>
    <w:pPr>
      <w:ind w:left="360" w:hanging="360"/>
      <w:contextualSpacing/>
    </w:pPr>
  </w:style>
  <w:style w:type="paragraph" w:styleId="33">
    <w:name w:val="Body Text 3"/>
    <w:basedOn w:val="a1"/>
    <w:link w:val="34"/>
    <w:uiPriority w:val="99"/>
    <w:unhideWhenUsed/>
    <w:qFormat/>
    <w:pPr>
      <w:spacing w:after="120"/>
    </w:pPr>
    <w:rPr>
      <w:sz w:val="16"/>
      <w:szCs w:val="16"/>
    </w:rPr>
  </w:style>
  <w:style w:type="paragraph" w:styleId="af4">
    <w:name w:val="Subtitle"/>
    <w:basedOn w:val="a1"/>
    <w:next w:val="a1"/>
    <w:link w:val="af5"/>
    <w:uiPriority w:val="11"/>
    <w:qFormat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25">
    <w:name w:val="List Continue 2"/>
    <w:basedOn w:val="a1"/>
    <w:uiPriority w:val="99"/>
    <w:unhideWhenUsed/>
    <w:pPr>
      <w:spacing w:after="120"/>
      <w:ind w:left="720"/>
      <w:contextualSpacing/>
    </w:pPr>
  </w:style>
  <w:style w:type="paragraph" w:styleId="35">
    <w:name w:val="List Continue 3"/>
    <w:basedOn w:val="a1"/>
    <w:uiPriority w:val="99"/>
    <w:unhideWhenUsed/>
    <w:pPr>
      <w:spacing w:after="120"/>
      <w:ind w:left="1080"/>
      <w:contextualSpacing/>
    </w:pPr>
  </w:style>
  <w:style w:type="paragraph" w:styleId="26">
    <w:name w:val="List 2"/>
    <w:basedOn w:val="a1"/>
    <w:uiPriority w:val="99"/>
    <w:unhideWhenUsed/>
    <w:qFormat/>
    <w:pPr>
      <w:ind w:left="720" w:hanging="360"/>
      <w:contextualSpacing/>
    </w:pPr>
  </w:style>
  <w:style w:type="paragraph" w:styleId="36">
    <w:name w:val="List 3"/>
    <w:basedOn w:val="a1"/>
    <w:uiPriority w:val="99"/>
    <w:unhideWhenUsed/>
    <w:qFormat/>
    <w:pPr>
      <w:ind w:left="1080" w:hanging="360"/>
      <w:contextualSpacing/>
    </w:pPr>
  </w:style>
  <w:style w:type="table" w:styleId="af6">
    <w:name w:val="Table Grid"/>
    <w:basedOn w:val="a3"/>
    <w:uiPriority w:val="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a">
    <w:name w:val="Верхний колонтитул Знак"/>
    <w:basedOn w:val="a2"/>
    <w:link w:val="a9"/>
    <w:uiPriority w:val="99"/>
    <w:qFormat/>
  </w:style>
  <w:style w:type="character" w:customStyle="1" w:styleId="af2">
    <w:name w:val="Нижний колонтитул Знак"/>
    <w:basedOn w:val="a2"/>
    <w:link w:val="af1"/>
    <w:uiPriority w:val="99"/>
    <w:qFormat/>
  </w:style>
  <w:style w:type="paragraph" w:styleId="af7">
    <w:name w:val="No Spacing"/>
    <w:uiPriority w:val="1"/>
    <w:qFormat/>
    <w:rPr>
      <w:sz w:val="22"/>
      <w:szCs w:val="22"/>
      <w:lang w:val="en-US" w:eastAsia="en-US"/>
    </w:rPr>
  </w:style>
  <w:style w:type="character" w:customStyle="1" w:styleId="10">
    <w:name w:val="Заголовок 1 Знак"/>
    <w:basedOn w:val="a2"/>
    <w:link w:val="1"/>
    <w:uiPriority w:val="9"/>
    <w:qFormat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2">
    <w:name w:val="Заголовок 2 Знак"/>
    <w:basedOn w:val="a2"/>
    <w:link w:val="21"/>
    <w:uiPriority w:val="9"/>
    <w:qFormat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2">
    <w:name w:val="Заголовок 3 Знак"/>
    <w:basedOn w:val="a2"/>
    <w:link w:val="31"/>
    <w:uiPriority w:val="9"/>
    <w:qFormat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af0">
    <w:name w:val="Название Знак"/>
    <w:basedOn w:val="a2"/>
    <w:link w:val="af"/>
    <w:uiPriority w:val="10"/>
    <w:qFormat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5">
    <w:name w:val="Подзаголовок Знак"/>
    <w:basedOn w:val="a2"/>
    <w:link w:val="af4"/>
    <w:uiPriority w:val="11"/>
    <w:qFormat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f8">
    <w:name w:val="List Paragraph"/>
    <w:basedOn w:val="a1"/>
    <w:uiPriority w:val="34"/>
    <w:qFormat/>
    <w:pPr>
      <w:ind w:left="720"/>
      <w:contextualSpacing/>
    </w:pPr>
  </w:style>
  <w:style w:type="character" w:customStyle="1" w:styleId="ac">
    <w:name w:val="Основной текст Знак"/>
    <w:basedOn w:val="a2"/>
    <w:link w:val="ab"/>
    <w:uiPriority w:val="99"/>
    <w:qFormat/>
  </w:style>
  <w:style w:type="character" w:customStyle="1" w:styleId="24">
    <w:name w:val="Основной текст 2 Знак"/>
    <w:basedOn w:val="a2"/>
    <w:link w:val="23"/>
    <w:uiPriority w:val="99"/>
    <w:qFormat/>
  </w:style>
  <w:style w:type="character" w:customStyle="1" w:styleId="34">
    <w:name w:val="Основной текст 3 Знак"/>
    <w:basedOn w:val="a2"/>
    <w:link w:val="33"/>
    <w:uiPriority w:val="99"/>
    <w:qFormat/>
    <w:rPr>
      <w:sz w:val="16"/>
      <w:szCs w:val="16"/>
    </w:rPr>
  </w:style>
  <w:style w:type="character" w:customStyle="1" w:styleId="ae">
    <w:name w:val="Текст макроса Знак"/>
    <w:basedOn w:val="a2"/>
    <w:link w:val="ad"/>
    <w:uiPriority w:val="99"/>
    <w:qFormat/>
    <w:rPr>
      <w:rFonts w:ascii="Courier" w:hAnsi="Courier"/>
      <w:sz w:val="20"/>
      <w:szCs w:val="20"/>
    </w:rPr>
  </w:style>
  <w:style w:type="paragraph" w:styleId="27">
    <w:name w:val="Quote"/>
    <w:basedOn w:val="a1"/>
    <w:next w:val="a1"/>
    <w:link w:val="28"/>
    <w:uiPriority w:val="29"/>
    <w:qFormat/>
    <w:rPr>
      <w:i/>
      <w:iCs/>
      <w:color w:val="000000" w:themeColor="text1"/>
    </w:rPr>
  </w:style>
  <w:style w:type="character" w:customStyle="1" w:styleId="28">
    <w:name w:val="Цитата 2 Знак"/>
    <w:basedOn w:val="a2"/>
    <w:link w:val="27"/>
    <w:uiPriority w:val="29"/>
    <w:rPr>
      <w:i/>
      <w:iCs/>
      <w:color w:val="000000" w:themeColor="text1"/>
    </w:rPr>
  </w:style>
  <w:style w:type="character" w:customStyle="1" w:styleId="40">
    <w:name w:val="Заголовок 4 Знак"/>
    <w:basedOn w:val="a2"/>
    <w:link w:val="4"/>
    <w:uiPriority w:val="9"/>
    <w:semiHidden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2"/>
    <w:link w:val="5"/>
    <w:uiPriority w:val="9"/>
    <w:semiHidden/>
    <w:qFormat/>
    <w:rPr>
      <w:rFonts w:asciiTheme="majorHAnsi" w:eastAsiaTheme="majorEastAsia" w:hAnsiTheme="majorHAnsi" w:cstheme="majorBidi"/>
      <w:color w:val="244061" w:themeColor="accent1" w:themeShade="80"/>
    </w:rPr>
  </w:style>
  <w:style w:type="character" w:customStyle="1" w:styleId="60">
    <w:name w:val="Заголовок 6 Знак"/>
    <w:basedOn w:val="a2"/>
    <w:link w:val="6"/>
    <w:uiPriority w:val="9"/>
    <w:semiHidden/>
    <w:qFormat/>
    <w:rPr>
      <w:rFonts w:asciiTheme="majorHAnsi" w:eastAsiaTheme="majorEastAsia" w:hAnsiTheme="majorHAnsi" w:cstheme="majorBidi"/>
      <w:i/>
      <w:iCs/>
      <w:color w:val="244061" w:themeColor="accent1" w:themeShade="80"/>
    </w:rPr>
  </w:style>
  <w:style w:type="character" w:customStyle="1" w:styleId="70">
    <w:name w:val="Заголовок 7 Знак"/>
    <w:basedOn w:val="a2"/>
    <w:link w:val="7"/>
    <w:uiPriority w:val="9"/>
    <w:semiHidden/>
    <w:qFormat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2"/>
    <w:link w:val="8"/>
    <w:uiPriority w:val="9"/>
    <w:semiHidden/>
    <w:qFormat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2"/>
    <w:link w:val="9"/>
    <w:uiPriority w:val="9"/>
    <w:semiHidden/>
    <w:qFormat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9">
    <w:name w:val="Intense Quote"/>
    <w:basedOn w:val="a1"/>
    <w:next w:val="a1"/>
    <w:link w:val="afa"/>
    <w:uiPriority w:val="30"/>
    <w:qFormat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a">
    <w:name w:val="Выделенная цитата Знак"/>
    <w:basedOn w:val="a2"/>
    <w:link w:val="af9"/>
    <w:uiPriority w:val="30"/>
    <w:qFormat/>
    <w:rPr>
      <w:b/>
      <w:bCs/>
      <w:i/>
      <w:iCs/>
      <w:color w:val="4F81BD" w:themeColor="accent1"/>
    </w:rPr>
  </w:style>
  <w:style w:type="character" w:customStyle="1" w:styleId="11">
    <w:name w:val="Слабое выделение1"/>
    <w:basedOn w:val="a2"/>
    <w:uiPriority w:val="19"/>
    <w:qFormat/>
    <w:rPr>
      <w:i/>
      <w:iCs/>
      <w:color w:val="7F7F7F" w:themeColor="text1" w:themeTint="80"/>
    </w:rPr>
  </w:style>
  <w:style w:type="character" w:customStyle="1" w:styleId="12">
    <w:name w:val="Сильное выделение1"/>
    <w:basedOn w:val="a2"/>
    <w:uiPriority w:val="21"/>
    <w:qFormat/>
    <w:rPr>
      <w:b/>
      <w:bCs/>
      <w:i/>
      <w:iCs/>
      <w:color w:val="4F81BD" w:themeColor="accent1"/>
    </w:rPr>
  </w:style>
  <w:style w:type="character" w:customStyle="1" w:styleId="13">
    <w:name w:val="Слабая ссылка1"/>
    <w:basedOn w:val="a2"/>
    <w:uiPriority w:val="31"/>
    <w:qFormat/>
    <w:rPr>
      <w:smallCaps/>
      <w:color w:val="C0504D" w:themeColor="accent2"/>
      <w:u w:val="single"/>
    </w:rPr>
  </w:style>
  <w:style w:type="character" w:customStyle="1" w:styleId="14">
    <w:name w:val="Сильная ссылка1"/>
    <w:basedOn w:val="a2"/>
    <w:uiPriority w:val="32"/>
    <w:qFormat/>
    <w:rPr>
      <w:b/>
      <w:bCs/>
      <w:smallCaps/>
      <w:color w:val="C0504D" w:themeColor="accent2"/>
      <w:spacing w:val="5"/>
      <w:u w:val="single"/>
    </w:rPr>
  </w:style>
  <w:style w:type="character" w:customStyle="1" w:styleId="15">
    <w:name w:val="Название книги1"/>
    <w:basedOn w:val="a2"/>
    <w:uiPriority w:val="33"/>
    <w:qFormat/>
    <w:rPr>
      <w:b/>
      <w:bCs/>
      <w:smallCaps/>
      <w:spacing w:val="5"/>
    </w:rPr>
  </w:style>
  <w:style w:type="paragraph" w:customStyle="1" w:styleId="16">
    <w:name w:val="Заголовок оглавления1"/>
    <w:basedOn w:val="1"/>
    <w:next w:val="a1"/>
    <w:uiPriority w:val="39"/>
    <w:semiHidden/>
    <w:unhideWhenUsed/>
    <w:qFormat/>
    <w:pPr>
      <w:outlineLvl w:val="9"/>
    </w:pPr>
  </w:style>
  <w:style w:type="table" w:styleId="afb">
    <w:name w:val="Light Shading"/>
    <w:basedOn w:val="a3"/>
    <w:uiPriority w:val="60"/>
    <w:qFormat/>
    <w:rPr>
      <w:color w:val="000000" w:themeColor="text1" w:themeShade="BF"/>
    </w:rPr>
    <w:tblPr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3"/>
    <w:uiPriority w:val="60"/>
    <w:qFormat/>
    <w:rPr>
      <w:color w:val="365F91" w:themeColor="accent1" w:themeShade="BF"/>
    </w:rPr>
    <w:tblPr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3"/>
    <w:uiPriority w:val="60"/>
    <w:qFormat/>
    <w:rPr>
      <w:color w:val="943634" w:themeColor="accent2" w:themeShade="BF"/>
    </w:rPr>
    <w:tblPr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3"/>
    <w:uiPriority w:val="60"/>
    <w:rPr>
      <w:color w:val="76923C" w:themeColor="accent3" w:themeShade="BF"/>
    </w:rPr>
    <w:tblPr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3"/>
    <w:uiPriority w:val="60"/>
    <w:rPr>
      <w:color w:val="5F497A" w:themeColor="accent4" w:themeShade="BF"/>
    </w:rPr>
    <w:tblPr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3"/>
    <w:uiPriority w:val="60"/>
    <w:rPr>
      <w:color w:val="31849B" w:themeColor="accent5" w:themeShade="BF"/>
    </w:rPr>
    <w:tblPr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3"/>
    <w:uiPriority w:val="60"/>
    <w:rPr>
      <w:color w:val="E36C0A" w:themeColor="accent6" w:themeShade="BF"/>
    </w:rPr>
    <w:tblPr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c">
    <w:name w:val="Light List"/>
    <w:basedOn w:val="a3"/>
    <w:uiPriority w:val="61"/>
    <w:qFormat/>
    <w:tblPr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3"/>
    <w:uiPriority w:val="61"/>
    <w:qFormat/>
    <w:tblPr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3"/>
    <w:uiPriority w:val="61"/>
    <w:tblPr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3"/>
    <w:uiPriority w:val="61"/>
    <w:tblPr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3"/>
    <w:uiPriority w:val="61"/>
    <w:tblPr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3"/>
    <w:uiPriority w:val="61"/>
    <w:tblPr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3"/>
    <w:uiPriority w:val="61"/>
    <w:tblPr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d">
    <w:name w:val="Light Grid"/>
    <w:basedOn w:val="a3"/>
    <w:uiPriority w:val="62"/>
    <w:tblPr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auto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auto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auto"/>
        </w:tcBorders>
      </w:tcPr>
    </w:tblStylePr>
  </w:style>
  <w:style w:type="table" w:styleId="-11">
    <w:name w:val="Light Grid Accent 1"/>
    <w:basedOn w:val="a3"/>
    <w:uiPriority w:val="62"/>
    <w:qFormat/>
    <w:tblPr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auto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auto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auto"/>
        </w:tcBorders>
      </w:tcPr>
    </w:tblStylePr>
  </w:style>
  <w:style w:type="table" w:styleId="-21">
    <w:name w:val="Light Grid Accent 2"/>
    <w:basedOn w:val="a3"/>
    <w:uiPriority w:val="62"/>
    <w:qFormat/>
    <w:tblPr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auto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auto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auto"/>
        </w:tcBorders>
      </w:tcPr>
    </w:tblStylePr>
  </w:style>
  <w:style w:type="table" w:styleId="-31">
    <w:name w:val="Light Grid Accent 3"/>
    <w:basedOn w:val="a3"/>
    <w:uiPriority w:val="62"/>
    <w:tblPr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auto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auto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auto"/>
        </w:tcBorders>
      </w:tcPr>
    </w:tblStylePr>
  </w:style>
  <w:style w:type="table" w:styleId="-41">
    <w:name w:val="Light Grid Accent 4"/>
    <w:basedOn w:val="a3"/>
    <w:uiPriority w:val="62"/>
    <w:tblPr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auto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auto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auto"/>
        </w:tcBorders>
      </w:tcPr>
    </w:tblStylePr>
  </w:style>
  <w:style w:type="table" w:styleId="-51">
    <w:name w:val="Light Grid Accent 5"/>
    <w:basedOn w:val="a3"/>
    <w:uiPriority w:val="62"/>
    <w:tblPr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auto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auto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auto"/>
        </w:tcBorders>
      </w:tcPr>
    </w:tblStylePr>
  </w:style>
  <w:style w:type="table" w:styleId="-61">
    <w:name w:val="Light Grid Accent 6"/>
    <w:basedOn w:val="a3"/>
    <w:uiPriority w:val="62"/>
    <w:qFormat/>
    <w:tblPr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auto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auto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auto"/>
        </w:tcBorders>
      </w:tcPr>
    </w:tblStylePr>
  </w:style>
  <w:style w:type="table" w:styleId="17">
    <w:name w:val="Medium Shading 1"/>
    <w:basedOn w:val="a3"/>
    <w:uiPriority w:val="63"/>
    <w:qFormat/>
    <w:tblPr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3"/>
    <w:uiPriority w:val="63"/>
    <w:tblPr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63"/>
    <w:qFormat/>
    <w:tblPr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63"/>
    <w:qFormat/>
    <w:tblPr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3"/>
    <w:uiPriority w:val="63"/>
    <w:qFormat/>
    <w:tblPr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3"/>
    <w:uiPriority w:val="63"/>
    <w:qFormat/>
    <w:tblPr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3"/>
    <w:uiPriority w:val="63"/>
    <w:qFormat/>
    <w:tblPr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9">
    <w:name w:val="Medium Shading 2"/>
    <w:basedOn w:val="a3"/>
    <w:uiPriority w:val="64"/>
    <w:qFormat/>
    <w:tblPr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3"/>
    <w:uiPriority w:val="64"/>
    <w:tblPr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3"/>
    <w:uiPriority w:val="64"/>
    <w:qFormat/>
    <w:tblPr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64"/>
    <w:qFormat/>
    <w:tblPr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3"/>
    <w:uiPriority w:val="64"/>
    <w:tblPr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3"/>
    <w:uiPriority w:val="64"/>
    <w:qFormat/>
    <w:tblPr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3"/>
    <w:uiPriority w:val="64"/>
    <w:qFormat/>
    <w:tblPr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8">
    <w:name w:val="Medium List 1"/>
    <w:basedOn w:val="a3"/>
    <w:uiPriority w:val="65"/>
    <w:qFormat/>
    <w:rPr>
      <w:color w:val="000000" w:themeColor="text1"/>
    </w:rPr>
    <w:tblPr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3"/>
    <w:uiPriority w:val="65"/>
    <w:qFormat/>
    <w:rPr>
      <w:color w:val="000000" w:themeColor="text1"/>
    </w:rPr>
    <w:tblPr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3"/>
    <w:uiPriority w:val="65"/>
    <w:rPr>
      <w:color w:val="000000" w:themeColor="text1"/>
    </w:rPr>
    <w:tblPr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3"/>
    <w:uiPriority w:val="65"/>
    <w:qFormat/>
    <w:rPr>
      <w:color w:val="000000" w:themeColor="text1"/>
    </w:rPr>
    <w:tblPr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3"/>
    <w:uiPriority w:val="65"/>
    <w:qFormat/>
    <w:rPr>
      <w:color w:val="000000" w:themeColor="text1"/>
    </w:rPr>
    <w:tblPr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3"/>
    <w:uiPriority w:val="65"/>
    <w:qFormat/>
    <w:rPr>
      <w:color w:val="000000" w:themeColor="text1"/>
    </w:rPr>
    <w:tblPr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3"/>
    <w:uiPriority w:val="65"/>
    <w:qFormat/>
    <w:rPr>
      <w:color w:val="000000" w:themeColor="text1"/>
    </w:rPr>
    <w:tblPr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a">
    <w:name w:val="Medium List 2"/>
    <w:basedOn w:val="a3"/>
    <w:uiPriority w:val="66"/>
    <w:qFormat/>
    <w:rPr>
      <w:rFonts w:asciiTheme="majorHAnsi" w:eastAsiaTheme="majorEastAsia" w:hAnsiTheme="majorHAnsi" w:cstheme="majorBidi"/>
      <w:color w:val="000000" w:themeColor="text1"/>
    </w:rPr>
    <w:tblPr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3"/>
    <w:uiPriority w:val="66"/>
    <w:rPr>
      <w:rFonts w:asciiTheme="majorHAnsi" w:eastAsiaTheme="majorEastAsia" w:hAnsiTheme="majorHAnsi" w:cstheme="majorBidi"/>
      <w:color w:val="000000" w:themeColor="text1"/>
    </w:rPr>
    <w:tblPr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3"/>
    <w:uiPriority w:val="66"/>
    <w:qFormat/>
    <w:rPr>
      <w:rFonts w:asciiTheme="majorHAnsi" w:eastAsiaTheme="majorEastAsia" w:hAnsiTheme="majorHAnsi" w:cstheme="majorBidi"/>
      <w:color w:val="000000" w:themeColor="text1"/>
    </w:rPr>
    <w:tblPr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3"/>
    <w:uiPriority w:val="66"/>
    <w:qFormat/>
    <w:rPr>
      <w:rFonts w:asciiTheme="majorHAnsi" w:eastAsiaTheme="majorEastAsia" w:hAnsiTheme="majorHAnsi" w:cstheme="majorBidi"/>
      <w:color w:val="000000" w:themeColor="text1"/>
    </w:rPr>
    <w:tblPr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3"/>
    <w:uiPriority w:val="66"/>
    <w:qFormat/>
    <w:rPr>
      <w:rFonts w:asciiTheme="majorHAnsi" w:eastAsiaTheme="majorEastAsia" w:hAnsiTheme="majorHAnsi" w:cstheme="majorBidi"/>
      <w:color w:val="000000" w:themeColor="text1"/>
    </w:rPr>
    <w:tblPr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3"/>
    <w:uiPriority w:val="66"/>
    <w:qFormat/>
    <w:rPr>
      <w:rFonts w:asciiTheme="majorHAnsi" w:eastAsiaTheme="majorEastAsia" w:hAnsiTheme="majorHAnsi" w:cstheme="majorBidi"/>
      <w:color w:val="000000" w:themeColor="text1"/>
    </w:rPr>
    <w:tblPr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3"/>
    <w:uiPriority w:val="66"/>
    <w:qFormat/>
    <w:rPr>
      <w:rFonts w:asciiTheme="majorHAnsi" w:eastAsiaTheme="majorEastAsia" w:hAnsiTheme="majorHAnsi" w:cstheme="majorBidi"/>
      <w:color w:val="000000" w:themeColor="text1"/>
    </w:rPr>
    <w:tblPr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9">
    <w:name w:val="Medium Grid 1"/>
    <w:basedOn w:val="a3"/>
    <w:uiPriority w:val="67"/>
    <w:qFormat/>
    <w:tblPr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3"/>
    <w:uiPriority w:val="67"/>
    <w:qFormat/>
    <w:tblPr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3"/>
    <w:uiPriority w:val="67"/>
    <w:qFormat/>
    <w:tblPr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3"/>
    <w:uiPriority w:val="67"/>
    <w:qFormat/>
    <w:tblPr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3"/>
    <w:uiPriority w:val="67"/>
    <w:qFormat/>
    <w:tblPr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3"/>
    <w:uiPriority w:val="67"/>
    <w:qFormat/>
    <w:tblPr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3"/>
    <w:uiPriority w:val="67"/>
    <w:tblPr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b">
    <w:name w:val="Medium Grid 2"/>
    <w:basedOn w:val="a3"/>
    <w:uiPriority w:val="68"/>
    <w:qFormat/>
    <w:rPr>
      <w:rFonts w:asciiTheme="majorHAnsi" w:eastAsiaTheme="majorEastAsia" w:hAnsiTheme="majorHAnsi" w:cstheme="majorBidi"/>
      <w:color w:val="000000" w:themeColor="text1"/>
    </w:rPr>
    <w:tblPr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3"/>
    <w:uiPriority w:val="68"/>
    <w:qFormat/>
    <w:rPr>
      <w:rFonts w:asciiTheme="majorHAnsi" w:eastAsiaTheme="majorEastAsia" w:hAnsiTheme="majorHAnsi" w:cstheme="majorBidi"/>
      <w:color w:val="000000" w:themeColor="text1"/>
    </w:rPr>
    <w:tblPr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3"/>
    <w:uiPriority w:val="68"/>
    <w:qFormat/>
    <w:rPr>
      <w:rFonts w:asciiTheme="majorHAnsi" w:eastAsiaTheme="majorEastAsia" w:hAnsiTheme="majorHAnsi" w:cstheme="majorBidi"/>
      <w:color w:val="000000" w:themeColor="text1"/>
    </w:rPr>
    <w:tblPr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3"/>
    <w:uiPriority w:val="68"/>
    <w:qFormat/>
    <w:rPr>
      <w:rFonts w:asciiTheme="majorHAnsi" w:eastAsiaTheme="majorEastAsia" w:hAnsiTheme="majorHAnsi" w:cstheme="majorBidi"/>
      <w:color w:val="000000" w:themeColor="text1"/>
    </w:rPr>
    <w:tblPr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3"/>
    <w:uiPriority w:val="68"/>
    <w:qFormat/>
    <w:rPr>
      <w:rFonts w:asciiTheme="majorHAnsi" w:eastAsiaTheme="majorEastAsia" w:hAnsiTheme="majorHAnsi" w:cstheme="majorBidi"/>
      <w:color w:val="000000" w:themeColor="text1"/>
    </w:rPr>
    <w:tblPr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3"/>
    <w:uiPriority w:val="68"/>
    <w:qFormat/>
    <w:rPr>
      <w:rFonts w:asciiTheme="majorHAnsi" w:eastAsiaTheme="majorEastAsia" w:hAnsiTheme="majorHAnsi" w:cstheme="majorBidi"/>
      <w:color w:val="000000" w:themeColor="text1"/>
    </w:rPr>
    <w:tblPr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3"/>
    <w:uiPriority w:val="68"/>
    <w:qFormat/>
    <w:rPr>
      <w:rFonts w:asciiTheme="majorHAnsi" w:eastAsiaTheme="majorEastAsia" w:hAnsiTheme="majorHAnsi" w:cstheme="majorBidi"/>
      <w:color w:val="000000" w:themeColor="text1"/>
    </w:rPr>
    <w:tblPr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7">
    <w:name w:val="Medium Grid 3"/>
    <w:basedOn w:val="a3"/>
    <w:uiPriority w:val="69"/>
    <w:qFormat/>
    <w:tblPr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3"/>
    <w:uiPriority w:val="69"/>
    <w:qFormat/>
    <w:tblPr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3"/>
    <w:uiPriority w:val="69"/>
    <w:qFormat/>
    <w:tblPr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3"/>
    <w:uiPriority w:val="69"/>
    <w:qFormat/>
    <w:tblPr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3"/>
    <w:uiPriority w:val="69"/>
    <w:qFormat/>
    <w:tblPr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3"/>
    <w:uiPriority w:val="69"/>
    <w:qFormat/>
    <w:tblPr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3"/>
    <w:uiPriority w:val="69"/>
    <w:qFormat/>
    <w:tblPr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FBCAA2" w:themeFill="accent6" w:themeFillTint="7F"/>
      </w:tcPr>
    </w:tblStylePr>
  </w:style>
  <w:style w:type="table" w:styleId="afe">
    <w:name w:val="Dark List"/>
    <w:basedOn w:val="a3"/>
    <w:uiPriority w:val="70"/>
    <w:qFormat/>
    <w:rPr>
      <w:color w:val="FFFFFF" w:themeColor="background1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3"/>
    <w:uiPriority w:val="70"/>
    <w:rPr>
      <w:color w:val="FFFFFF" w:themeColor="background1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3"/>
    <w:uiPriority w:val="70"/>
    <w:qFormat/>
    <w:rPr>
      <w:color w:val="FFFFFF" w:themeColor="background1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3"/>
    <w:uiPriority w:val="70"/>
    <w:qFormat/>
    <w:rPr>
      <w:color w:val="FFFFFF" w:themeColor="background1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3"/>
    <w:uiPriority w:val="70"/>
    <w:rPr>
      <w:color w:val="FFFFFF" w:themeColor="background1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3"/>
    <w:uiPriority w:val="70"/>
    <w:rPr>
      <w:color w:val="FFFFFF" w:themeColor="background1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3"/>
    <w:uiPriority w:val="70"/>
    <w:qFormat/>
    <w:rPr>
      <w:color w:val="FFFFFF" w:themeColor="background1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">
    <w:name w:val="Colorful Shading"/>
    <w:basedOn w:val="a3"/>
    <w:uiPriority w:val="71"/>
    <w:qFormat/>
    <w:rPr>
      <w:color w:val="000000" w:themeColor="text1"/>
    </w:rPr>
    <w:tblPr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3"/>
    <w:uiPriority w:val="71"/>
    <w:qFormat/>
    <w:rPr>
      <w:color w:val="000000" w:themeColor="text1"/>
    </w:rPr>
    <w:tblPr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3"/>
    <w:uiPriority w:val="71"/>
    <w:rPr>
      <w:color w:val="000000" w:themeColor="text1"/>
    </w:rPr>
    <w:tblPr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3"/>
    <w:uiPriority w:val="71"/>
    <w:qFormat/>
    <w:rPr>
      <w:color w:val="000000" w:themeColor="text1"/>
    </w:rPr>
    <w:tblPr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3"/>
    <w:uiPriority w:val="71"/>
    <w:qFormat/>
    <w:rPr>
      <w:color w:val="000000" w:themeColor="text1"/>
    </w:rPr>
    <w:tblPr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3"/>
    <w:uiPriority w:val="71"/>
    <w:rPr>
      <w:color w:val="000000" w:themeColor="text1"/>
    </w:rPr>
    <w:tblPr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3"/>
    <w:uiPriority w:val="71"/>
    <w:qFormat/>
    <w:rPr>
      <w:color w:val="000000" w:themeColor="text1"/>
    </w:rPr>
    <w:tblPr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0">
    <w:name w:val="Colorful List"/>
    <w:basedOn w:val="a3"/>
    <w:uiPriority w:val="72"/>
    <w:qFormat/>
    <w:rPr>
      <w:color w:val="000000" w:themeColor="text1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3"/>
    <w:uiPriority w:val="72"/>
    <w:qFormat/>
    <w:rPr>
      <w:color w:val="000000" w:themeColor="text1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3"/>
    <w:uiPriority w:val="72"/>
    <w:rPr>
      <w:color w:val="000000" w:themeColor="text1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3"/>
    <w:uiPriority w:val="72"/>
    <w:qFormat/>
    <w:rPr>
      <w:color w:val="000000" w:themeColor="text1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3"/>
    <w:uiPriority w:val="72"/>
    <w:rPr>
      <w:color w:val="000000" w:themeColor="text1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3"/>
    <w:uiPriority w:val="72"/>
    <w:rPr>
      <w:color w:val="000000" w:themeColor="text1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3"/>
    <w:uiPriority w:val="72"/>
    <w:qFormat/>
    <w:rPr>
      <w:color w:val="000000" w:themeColor="text1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1">
    <w:name w:val="Colorful Grid"/>
    <w:basedOn w:val="a3"/>
    <w:uiPriority w:val="73"/>
    <w:qFormat/>
    <w:rPr>
      <w:color w:val="000000" w:themeColor="text1"/>
    </w:rPr>
    <w:tblPr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3"/>
    <w:uiPriority w:val="73"/>
    <w:rPr>
      <w:color w:val="000000" w:themeColor="text1"/>
    </w:rPr>
    <w:tblPr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3"/>
    <w:uiPriority w:val="73"/>
    <w:qFormat/>
    <w:rPr>
      <w:color w:val="000000" w:themeColor="text1"/>
    </w:rPr>
    <w:tblPr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3"/>
    <w:uiPriority w:val="73"/>
    <w:rPr>
      <w:color w:val="000000" w:themeColor="text1"/>
    </w:rPr>
    <w:tblPr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3"/>
    <w:uiPriority w:val="73"/>
    <w:qFormat/>
    <w:rPr>
      <w:color w:val="000000" w:themeColor="text1"/>
    </w:rPr>
    <w:tblPr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3"/>
    <w:uiPriority w:val="73"/>
    <w:qFormat/>
    <w:rPr>
      <w:color w:val="000000" w:themeColor="text1"/>
    </w:rPr>
    <w:tblPr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3"/>
    <w:uiPriority w:val="73"/>
    <w:rPr>
      <w:color w:val="000000" w:themeColor="text1"/>
    </w:rPr>
    <w:tblPr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styleId="aff2">
    <w:name w:val="Balloon Text"/>
    <w:basedOn w:val="a1"/>
    <w:link w:val="aff3"/>
    <w:uiPriority w:val="99"/>
    <w:semiHidden/>
    <w:unhideWhenUsed/>
    <w:rsid w:val="001459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f3">
    <w:name w:val="Текст выноски Знак"/>
    <w:basedOn w:val="a2"/>
    <w:link w:val="aff2"/>
    <w:uiPriority w:val="99"/>
    <w:semiHidden/>
    <w:rsid w:val="00145912"/>
    <w:rPr>
      <w:rFonts w:ascii="Tahoma" w:hAnsi="Tahoma" w:cs="Tahoma"/>
      <w:sz w:val="16"/>
      <w:szCs w:val="16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1" w:defQFormat="0" w:count="267">
    <w:lsdException w:name="Normal" w:uiPriority="0" w:unhideWhenUsed="0" w:qFormat="1"/>
    <w:lsdException w:name="heading 1" w:uiPriority="9" w:unhideWhenUsed="0" w:qFormat="1"/>
    <w:lsdException w:name="heading 2" w:uiPriority="9" w:qFormat="1"/>
    <w:lsdException w:name="heading 3" w:uiPriority="9" w:qFormat="1"/>
    <w:lsdException w:name="heading 4" w:semiHidden="1" w:uiPriority="9" w:qFormat="1"/>
    <w:lsdException w:name="heading 5" w:semiHidden="1" w:uiPriority="9" w:qFormat="1"/>
    <w:lsdException w:name="heading 6" w:semiHidden="1" w:uiPriority="9" w:qFormat="1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/>
    <w:lsdException w:name="index 2" w:semiHidden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Normal Indent" w:semiHidden="1"/>
    <w:lsdException w:name="footnote text" w:semiHidden="1"/>
    <w:lsdException w:name="annotation text" w:semiHidden="1"/>
    <w:lsdException w:name="header" w:qFormat="1"/>
    <w:lsdException w:name="footer" w:qFormat="1"/>
    <w:lsdException w:name="index heading" w:semiHidden="1"/>
    <w:lsdException w:name="caption" w:semiHidden="1" w:uiPriority="35" w:qFormat="1"/>
    <w:lsdException w:name="table of figures" w:semiHidden="1"/>
    <w:lsdException w:name="envelope address" w:semiHidden="1"/>
    <w:lsdException w:name="envelope return" w:semiHidden="1"/>
    <w:lsdException w:name="footnote reference" w:semiHidden="1"/>
    <w:lsdException w:name="annotation reference" w:semiHidden="1"/>
    <w:lsdException w:name="line number" w:semiHidden="1"/>
    <w:lsdException w:name="page number" w:semiHidden="1"/>
    <w:lsdException w:name="endnote reference" w:semiHidden="1"/>
    <w:lsdException w:name="endnote text" w:semiHidden="1"/>
    <w:lsdException w:name="table of authorities" w:semiHidden="1"/>
    <w:lsdException w:name="macro" w:qFormat="1"/>
    <w:lsdException w:name="toa heading" w:semiHidden="1"/>
    <w:lsdException w:name="List" w:qFormat="1"/>
    <w:lsdException w:name="List Number" w:qFormat="1"/>
    <w:lsdException w:name="List 2" w:qFormat="1"/>
    <w:lsdException w:name="List 3" w:qFormat="1"/>
    <w:lsdException w:name="List 4" w:semiHidden="1"/>
    <w:lsdException w:name="List 5" w:semiHidden="1"/>
    <w:lsdException w:name="List Bullet 3" w:qFormat="1"/>
    <w:lsdException w:name="List Bullet 4" w:semiHidden="1"/>
    <w:lsdException w:name="List Bullet 5" w:semiHidden="1"/>
    <w:lsdException w:name="List Number 2" w:qFormat="1"/>
    <w:lsdException w:name="List Number 4" w:semiHidden="1"/>
    <w:lsdException w:name="List Number 5" w:semiHidden="1"/>
    <w:lsdException w:name="Title" w:uiPriority="10" w:unhideWhenUsed="0" w:qFormat="1"/>
    <w:lsdException w:name="Closing" w:semiHidden="1"/>
    <w:lsdException w:name="Signature" w:semiHidden="1"/>
    <w:lsdException w:name="Default Paragraph Font" w:semiHidden="1" w:uiPriority="1"/>
    <w:lsdException w:name="Body Text" w:qFormat="1"/>
    <w:lsdException w:name="Body Text Indent" w:semiHidden="1"/>
    <w:lsdException w:name="List Continue" w:qFormat="1"/>
    <w:lsdException w:name="List Continue 4" w:semiHidden="1"/>
    <w:lsdException w:name="List Continue 5" w:semiHidden="1"/>
    <w:lsdException w:name="Message Header" w:semiHidden="1"/>
    <w:lsdException w:name="Subtitle" w:uiPriority="11" w:unhideWhenUsed="0" w:qFormat="1"/>
    <w:lsdException w:name="Salutation" w:semiHidden="1"/>
    <w:lsdException w:name="Date" w:semiHidden="1"/>
    <w:lsdException w:name="Body Text First Indent" w:semiHidden="1"/>
    <w:lsdException w:name="Body Text First Indent 2" w:semiHidden="1"/>
    <w:lsdException w:name="Note Heading" w:semiHidden="1"/>
    <w:lsdException w:name="Body Text 3" w:qFormat="1"/>
    <w:lsdException w:name="Body Text Indent 2" w:semiHidden="1"/>
    <w:lsdException w:name="Body Text Indent 3" w:semiHidden="1"/>
    <w:lsdException w:name="Block Text" w:semiHidden="1"/>
    <w:lsdException w:name="Hyperlink" w:semiHidden="1"/>
    <w:lsdException w:name="FollowedHyperlink" w:semiHidden="1"/>
    <w:lsdException w:name="Strong" w:uiPriority="22" w:unhideWhenUsed="0" w:qFormat="1"/>
    <w:lsdException w:name="Emphasis" w:uiPriority="20" w:unhideWhenUsed="0" w:qFormat="1"/>
    <w:lsdException w:name="Document Map" w:semiHidden="1"/>
    <w:lsdException w:name="Plain Text" w:semiHidden="1"/>
    <w:lsdException w:name="E-mail Signature" w:semiHidden="1"/>
    <w:lsdException w:name="HTML Top of Form" w:semiHidden="1"/>
    <w:lsdException w:name="HTML Bottom of Form" w:semiHidden="1"/>
    <w:lsdException w:name="Normal (Web)" w:semiHidden="1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/>
    <w:lsdException w:name="HTML Variable" w:semiHidden="1"/>
    <w:lsdException w:name="Normal Table" w:semiHidden="1" w:qFormat="1"/>
    <w:lsdException w:name="annotation subject" w:semiHidden="1"/>
    <w:lsdException w:name="No List" w:semiHidden="1"/>
    <w:lsdException w:name="Outline List 1" w:semiHidden="1"/>
    <w:lsdException w:name="Outline List 2" w:semiHidden="1"/>
    <w:lsdException w:name="Outline List 3" w:semiHidden="1"/>
    <w:lsdException w:name="Table Simple 1" w:semiHidden="1"/>
    <w:lsdException w:name="Table Simple 2" w:semiHidden="1"/>
    <w:lsdException w:name="Table Simple 3" w:semiHidden="1"/>
    <w:lsdException w:name="Table Classic 1" w:semiHidden="1"/>
    <w:lsdException w:name="Table Classic 2" w:semiHidden="1"/>
    <w:lsdException w:name="Table Classic 3" w:semiHidden="1"/>
    <w:lsdException w:name="Table Classic 4" w:semiHidden="1"/>
    <w:lsdException w:name="Table Colorful 1" w:semiHidden="1"/>
    <w:lsdException w:name="Table Colorful 2" w:semiHidden="1"/>
    <w:lsdException w:name="Table Colorful 3" w:semiHidden="1"/>
    <w:lsdException w:name="Table Columns 1" w:semiHidden="1"/>
    <w:lsdException w:name="Table Columns 2" w:semiHidden="1"/>
    <w:lsdException w:name="Table Columns 3" w:semiHidden="1"/>
    <w:lsdException w:name="Table Columns 4" w:semiHidden="1"/>
    <w:lsdException w:name="Table Columns 5" w:semiHidden="1"/>
    <w:lsdException w:name="Table Grid 1" w:semiHidden="1"/>
    <w:lsdException w:name="Table Grid 2" w:semiHidden="1"/>
    <w:lsdException w:name="Table Grid 3" w:semiHidden="1"/>
    <w:lsdException w:name="Table Grid 4" w:semiHidden="1"/>
    <w:lsdException w:name="Table Grid 5" w:semiHidden="1"/>
    <w:lsdException w:name="Table Grid 6" w:semiHidden="1"/>
    <w:lsdException w:name="Table Grid 7" w:semiHidden="1"/>
    <w:lsdException w:name="Table Grid 8" w:semiHidden="1"/>
    <w:lsdException w:name="Table List 1" w:semiHidden="1"/>
    <w:lsdException w:name="Table List 2" w:semiHidden="1"/>
    <w:lsdException w:name="Table List 3" w:semiHidden="1"/>
    <w:lsdException w:name="Table List 4" w:semiHidden="1"/>
    <w:lsdException w:name="Table List 5" w:semiHidden="1"/>
    <w:lsdException w:name="Table List 6" w:semiHidden="1"/>
    <w:lsdException w:name="Table List 7" w:semiHidden="1"/>
    <w:lsdException w:name="Table List 8" w:semiHidden="1"/>
    <w:lsdException w:name="Table 3D effects 1" w:semiHidden="1"/>
    <w:lsdException w:name="Table 3D effects 2" w:semiHidden="1"/>
    <w:lsdException w:name="Table 3D effects 3" w:semiHidden="1"/>
    <w:lsdException w:name="Table Contemporary" w:semiHidden="1"/>
    <w:lsdException w:name="Table Elegant" w:semiHidden="1"/>
    <w:lsdException w:name="Table Professional" w:semiHidden="1"/>
    <w:lsdException w:name="Table Subtle 1" w:semiHidden="1"/>
    <w:lsdException w:name="Table Subtle 2" w:semiHidden="1"/>
    <w:lsdException w:name="Table Web 1" w:semiHidden="1"/>
    <w:lsdException w:name="Table Web 2" w:semiHidden="1"/>
    <w:lsdException w:name="Table Web 3" w:semiHidden="1"/>
    <w:lsdException w:name="Balloon Text" w:semiHidden="1"/>
    <w:lsdException w:name="Table Grid" w:uiPriority="59" w:unhideWhenUsed="0"/>
    <w:lsdException w:name="Table Theme" w:semiHidden="1"/>
    <w:lsdException w:name="Placeholder Text" w:semiHidden="1" w:unhideWhenUsed="0"/>
    <w:lsdException w:name="No Spacing" w:uiPriority="1" w:unhideWhenUsed="0" w:qFormat="1"/>
    <w:lsdException w:name="Light Shading" w:uiPriority="60" w:unhideWhenUsed="0" w:qFormat="1"/>
    <w:lsdException w:name="Light List" w:uiPriority="61" w:unhideWhenUsed="0" w:qFormat="1"/>
    <w:lsdException w:name="Light Grid" w:uiPriority="62" w:unhideWhenUsed="0"/>
    <w:lsdException w:name="Medium Shading 1" w:uiPriority="63" w:unhideWhenUsed="0" w:qFormat="1"/>
    <w:lsdException w:name="Medium Shading 2" w:uiPriority="64" w:unhideWhenUsed="0" w:qFormat="1"/>
    <w:lsdException w:name="Medium List 1" w:uiPriority="65" w:unhideWhenUsed="0" w:qFormat="1"/>
    <w:lsdException w:name="Medium List 2" w:uiPriority="66" w:unhideWhenUsed="0" w:qFormat="1"/>
    <w:lsdException w:name="Medium Grid 1" w:uiPriority="67" w:unhideWhenUsed="0" w:qFormat="1"/>
    <w:lsdException w:name="Medium Grid 2" w:uiPriority="68" w:unhideWhenUsed="0" w:qFormat="1"/>
    <w:lsdException w:name="Medium Grid 3" w:uiPriority="69" w:unhideWhenUsed="0" w:qFormat="1"/>
    <w:lsdException w:name="Dark List" w:uiPriority="70" w:unhideWhenUsed="0" w:qFormat="1"/>
    <w:lsdException w:name="Colorful Shading" w:uiPriority="71" w:unhideWhenUsed="0" w:qFormat="1"/>
    <w:lsdException w:name="Colorful List" w:uiPriority="72" w:unhideWhenUsed="0" w:qFormat="1"/>
    <w:lsdException w:name="Colorful Grid" w:uiPriority="73" w:unhideWhenUsed="0" w:qFormat="1"/>
    <w:lsdException w:name="Light Shading Accent 1" w:uiPriority="60" w:unhideWhenUsed="0" w:qFormat="1"/>
    <w:lsdException w:name="Light List Accent 1" w:uiPriority="61" w:unhideWhenUsed="0" w:qFormat="1"/>
    <w:lsdException w:name="Light Grid Accent 1" w:uiPriority="62" w:unhideWhenUsed="0" w:qFormat="1"/>
    <w:lsdException w:name="Medium Shading 1 Accent 1" w:uiPriority="63" w:unhideWhenUsed="0"/>
    <w:lsdException w:name="Medium Shading 2 Accent 1" w:uiPriority="64" w:unhideWhenUsed="0"/>
    <w:lsdException w:name="Medium List 1 Accent 1" w:uiPriority="65" w:unhideWhenUsed="0" w:qFormat="1"/>
    <w:lsdException w:name="Revision" w:semiHidden="1" w:unhideWhenUsed="0"/>
    <w:lsdException w:name="List Paragraph" w:uiPriority="34" w:unhideWhenUsed="0" w:qFormat="1"/>
    <w:lsdException w:name="Quote" w:uiPriority="29" w:unhideWhenUsed="0" w:qFormat="1"/>
    <w:lsdException w:name="Intense Quote" w:uiPriority="30" w:unhideWhenUsed="0" w:qFormat="1"/>
    <w:lsdException w:name="Medium List 2 Accent 1" w:uiPriority="66" w:unhideWhenUsed="0"/>
    <w:lsdException w:name="Medium Grid 1 Accent 1" w:uiPriority="67" w:unhideWhenUsed="0" w:qFormat="1"/>
    <w:lsdException w:name="Medium Grid 2 Accent 1" w:uiPriority="68" w:unhideWhenUsed="0" w:qFormat="1"/>
    <w:lsdException w:name="Medium Grid 3 Accent 1" w:uiPriority="69" w:unhideWhenUsed="0" w:qFormat="1"/>
    <w:lsdException w:name="Dark List Accent 1" w:uiPriority="70" w:unhideWhenUsed="0"/>
    <w:lsdException w:name="Colorful Shading Accent 1" w:uiPriority="71" w:unhideWhenUsed="0" w:qFormat="1"/>
    <w:lsdException w:name="Colorful List Accent 1" w:uiPriority="72" w:unhideWhenUsed="0" w:qFormat="1"/>
    <w:lsdException w:name="Colorful Grid Accent 1" w:uiPriority="73" w:unhideWhenUsed="0"/>
    <w:lsdException w:name="Light Shading Accent 2" w:uiPriority="60" w:unhideWhenUsed="0" w:qFormat="1"/>
    <w:lsdException w:name="Light List Accent 2" w:uiPriority="61" w:unhideWhenUsed="0"/>
    <w:lsdException w:name="Light Grid Accent 2" w:uiPriority="62" w:unhideWhenUsed="0" w:qFormat="1"/>
    <w:lsdException w:name="Medium Shading 1 Accent 2" w:uiPriority="63" w:unhideWhenUsed="0" w:qFormat="1"/>
    <w:lsdException w:name="Medium Shading 2 Accent 2" w:uiPriority="64" w:unhideWhenUsed="0" w:qFormat="1"/>
    <w:lsdException w:name="Medium List 1 Accent 2" w:uiPriority="65" w:unhideWhenUsed="0"/>
    <w:lsdException w:name="Medium List 2 Accent 2" w:uiPriority="66" w:unhideWhenUsed="0" w:qFormat="1"/>
    <w:lsdException w:name="Medium Grid 1 Accent 2" w:uiPriority="67" w:unhideWhenUsed="0" w:qFormat="1"/>
    <w:lsdException w:name="Medium Grid 2 Accent 2" w:uiPriority="68" w:unhideWhenUsed="0" w:qFormat="1"/>
    <w:lsdException w:name="Medium Grid 3 Accent 2" w:uiPriority="69" w:unhideWhenUsed="0" w:qFormat="1"/>
    <w:lsdException w:name="Dark List Accent 2" w:uiPriority="70" w:unhideWhenUsed="0" w:qFormat="1"/>
    <w:lsdException w:name="Colorful Shading Accent 2" w:uiPriority="71" w:unhideWhenUsed="0"/>
    <w:lsdException w:name="Colorful List Accent 2" w:uiPriority="72" w:unhideWhenUsed="0"/>
    <w:lsdException w:name="Colorful Grid Accent 2" w:uiPriority="73" w:unhideWhenUsed="0" w:qFormat="1"/>
    <w:lsdException w:name="Light Shading Accent 3" w:uiPriority="60" w:unhideWhenUsed="0"/>
    <w:lsdException w:name="Light List Accent 3" w:uiPriority="61" w:unhideWhenUsed="0"/>
    <w:lsdException w:name="Light Grid Accent 3" w:uiPriority="62" w:unhideWhenUsed="0"/>
    <w:lsdException w:name="Medium Shading 1 Accent 3" w:uiPriority="63" w:unhideWhenUsed="0" w:qFormat="1"/>
    <w:lsdException w:name="Medium Shading 2 Accent 3" w:uiPriority="64" w:unhideWhenUsed="0" w:qFormat="1"/>
    <w:lsdException w:name="Medium List 1 Accent 3" w:uiPriority="65" w:unhideWhenUsed="0" w:qFormat="1"/>
    <w:lsdException w:name="Medium List 2 Accent 3" w:uiPriority="66" w:unhideWhenUsed="0" w:qFormat="1"/>
    <w:lsdException w:name="Medium Grid 1 Accent 3" w:uiPriority="67" w:unhideWhenUsed="0" w:qFormat="1"/>
    <w:lsdException w:name="Medium Grid 2 Accent 3" w:uiPriority="68" w:unhideWhenUsed="0" w:qFormat="1"/>
    <w:lsdException w:name="Medium Grid 3 Accent 3" w:uiPriority="69" w:unhideWhenUsed="0" w:qFormat="1"/>
    <w:lsdException w:name="Dark List Accent 3" w:uiPriority="70" w:unhideWhenUsed="0" w:qFormat="1"/>
    <w:lsdException w:name="Colorful Shading Accent 3" w:uiPriority="71" w:unhideWhenUsed="0" w:qFormat="1"/>
    <w:lsdException w:name="Colorful List Accent 3" w:uiPriority="72" w:unhideWhenUsed="0" w:qFormat="1"/>
    <w:lsdException w:name="Colorful Grid Accent 3" w:uiPriority="73" w:unhideWhenUsed="0"/>
    <w:lsdException w:name="Light Shading Accent 4" w:uiPriority="60" w:unhideWhenUsed="0"/>
    <w:lsdException w:name="Light List Accent 4" w:uiPriority="61" w:unhideWhenUsed="0"/>
    <w:lsdException w:name="Light Grid Accent 4" w:uiPriority="62" w:unhideWhenUsed="0"/>
    <w:lsdException w:name="Medium Shading 1 Accent 4" w:uiPriority="63" w:unhideWhenUsed="0" w:qFormat="1"/>
    <w:lsdException w:name="Medium Shading 2 Accent 4" w:uiPriority="64" w:unhideWhenUsed="0"/>
    <w:lsdException w:name="Medium List 1 Accent 4" w:uiPriority="65" w:unhideWhenUsed="0" w:qFormat="1"/>
    <w:lsdException w:name="Medium List 2 Accent 4" w:uiPriority="66" w:unhideWhenUsed="0" w:qFormat="1"/>
    <w:lsdException w:name="Medium Grid 1 Accent 4" w:uiPriority="67" w:unhideWhenUsed="0" w:qFormat="1"/>
    <w:lsdException w:name="Medium Grid 2 Accent 4" w:uiPriority="68" w:unhideWhenUsed="0" w:qFormat="1"/>
    <w:lsdException w:name="Medium Grid 3 Accent 4" w:uiPriority="69" w:unhideWhenUsed="0" w:qFormat="1"/>
    <w:lsdException w:name="Dark List Accent 4" w:uiPriority="70" w:unhideWhenUsed="0"/>
    <w:lsdException w:name="Colorful Shading Accent 4" w:uiPriority="71" w:unhideWhenUsed="0" w:qFormat="1"/>
    <w:lsdException w:name="Colorful List Accent 4" w:uiPriority="72" w:unhideWhenUsed="0"/>
    <w:lsdException w:name="Colorful Grid Accent 4" w:uiPriority="73" w:unhideWhenUsed="0" w:qFormat="1"/>
    <w:lsdException w:name="Light Shading Accent 5" w:uiPriority="60" w:unhideWhenUsed="0"/>
    <w:lsdException w:name="Light List Accent 5" w:uiPriority="61" w:unhideWhenUsed="0"/>
    <w:lsdException w:name="Light Grid Accent 5" w:uiPriority="62" w:unhideWhenUsed="0"/>
    <w:lsdException w:name="Medium Shading 1 Accent 5" w:uiPriority="63" w:unhideWhenUsed="0" w:qFormat="1"/>
    <w:lsdException w:name="Medium Shading 2 Accent 5" w:uiPriority="64" w:unhideWhenUsed="0" w:qFormat="1"/>
    <w:lsdException w:name="Medium List 1 Accent 5" w:uiPriority="65" w:unhideWhenUsed="0" w:qFormat="1"/>
    <w:lsdException w:name="Medium List 2 Accent 5" w:uiPriority="66" w:unhideWhenUsed="0" w:qFormat="1"/>
    <w:lsdException w:name="Medium Grid 1 Accent 5" w:uiPriority="67" w:unhideWhenUsed="0" w:qFormat="1"/>
    <w:lsdException w:name="Medium Grid 2 Accent 5" w:uiPriority="68" w:unhideWhenUsed="0" w:qFormat="1"/>
    <w:lsdException w:name="Medium Grid 3 Accent 5" w:uiPriority="69" w:unhideWhenUsed="0" w:qFormat="1"/>
    <w:lsdException w:name="Dark List Accent 5" w:uiPriority="70" w:unhideWhenUsed="0"/>
    <w:lsdException w:name="Colorful Shading Accent 5" w:uiPriority="71" w:unhideWhenUsed="0"/>
    <w:lsdException w:name="Colorful List Accent 5" w:uiPriority="72" w:unhideWhenUsed="0"/>
    <w:lsdException w:name="Colorful Grid Accent 5" w:uiPriority="73" w:unhideWhenUsed="0" w:qFormat="1"/>
    <w:lsdException w:name="Light Shading Accent 6" w:uiPriority="60" w:unhideWhenUsed="0"/>
    <w:lsdException w:name="Light List Accent 6" w:uiPriority="61" w:unhideWhenUsed="0"/>
    <w:lsdException w:name="Light Grid Accent 6" w:uiPriority="62" w:unhideWhenUsed="0" w:qFormat="1"/>
    <w:lsdException w:name="Medium Shading 1 Accent 6" w:uiPriority="63" w:unhideWhenUsed="0" w:qFormat="1"/>
    <w:lsdException w:name="Medium Shading 2 Accent 6" w:uiPriority="64" w:unhideWhenUsed="0" w:qFormat="1"/>
    <w:lsdException w:name="Medium List 1 Accent 6" w:uiPriority="65" w:unhideWhenUsed="0" w:qFormat="1"/>
    <w:lsdException w:name="Medium List 2 Accent 6" w:uiPriority="66" w:unhideWhenUsed="0" w:qFormat="1"/>
    <w:lsdException w:name="Medium Grid 1 Accent 6" w:uiPriority="67" w:unhideWhenUsed="0"/>
    <w:lsdException w:name="Medium Grid 2 Accent 6" w:uiPriority="68" w:unhideWhenUsed="0" w:qFormat="1"/>
    <w:lsdException w:name="Medium Grid 3 Accent 6" w:uiPriority="69" w:unhideWhenUsed="0" w:qFormat="1"/>
    <w:lsdException w:name="Dark List Accent 6" w:uiPriority="70" w:unhideWhenUsed="0" w:qFormat="1"/>
    <w:lsdException w:name="Colorful Shading Accent 6" w:uiPriority="71" w:unhideWhenUsed="0" w:qFormat="1"/>
    <w:lsdException w:name="Colorful List Accent 6" w:uiPriority="72" w:unhideWhenUsed="0" w:qFormat="1"/>
    <w:lsdException w:name="Colorful Grid Accent 6" w:uiPriority="73" w:unhideWhenUsed="0"/>
    <w:lsdException w:name="Subtle Emphasis" w:uiPriority="19" w:unhideWhenUsed="0" w:qFormat="1"/>
    <w:lsdException w:name="Intense Emphasis" w:uiPriority="21" w:unhideWhenUsed="0" w:qFormat="1"/>
    <w:lsdException w:name="Subtle Reference" w:uiPriority="31" w:unhideWhenUsed="0" w:qFormat="1"/>
    <w:lsdException w:name="Intense Reference" w:uiPriority="32" w:unhideWhenUsed="0" w:qFormat="1"/>
    <w:lsdException w:name="Book Title" w:uiPriority="33" w:unhideWhenUsed="0" w:qFormat="1"/>
    <w:lsdException w:name="Bibliography" w:semiHidden="1" w:uiPriority="37"/>
    <w:lsdException w:name="TOC Heading" w:semiHidden="1" w:uiPriority="39" w:qFormat="1"/>
  </w:latentStyles>
  <w:style w:type="paragraph" w:default="1" w:styleId="a1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paragraph" w:styleId="1">
    <w:name w:val="heading 1"/>
    <w:basedOn w:val="a1"/>
    <w:next w:val="a1"/>
    <w:link w:val="10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heading 2"/>
    <w:basedOn w:val="a1"/>
    <w:next w:val="a1"/>
    <w:link w:val="22"/>
    <w:uiPriority w:val="9"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1">
    <w:name w:val="heading 3"/>
    <w:basedOn w:val="a1"/>
    <w:next w:val="a1"/>
    <w:link w:val="32"/>
    <w:uiPriority w:val="9"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4061" w:themeColor="accent1" w:themeShade="80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4061" w:themeColor="accent1" w:themeShade="80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styleId="a5">
    <w:name w:val="Emphasis"/>
    <w:basedOn w:val="a2"/>
    <w:uiPriority w:val="20"/>
    <w:qFormat/>
    <w:rPr>
      <w:i/>
      <w:iCs/>
    </w:rPr>
  </w:style>
  <w:style w:type="character" w:styleId="a6">
    <w:name w:val="Strong"/>
    <w:basedOn w:val="a2"/>
    <w:uiPriority w:val="22"/>
    <w:qFormat/>
    <w:rPr>
      <w:b/>
      <w:bCs/>
    </w:rPr>
  </w:style>
  <w:style w:type="paragraph" w:styleId="a7">
    <w:name w:val="List Continue"/>
    <w:basedOn w:val="a1"/>
    <w:uiPriority w:val="99"/>
    <w:unhideWhenUsed/>
    <w:qFormat/>
    <w:pPr>
      <w:spacing w:after="120"/>
      <w:ind w:left="360"/>
      <w:contextualSpacing/>
    </w:pPr>
  </w:style>
  <w:style w:type="paragraph" w:styleId="23">
    <w:name w:val="Body Text 2"/>
    <w:basedOn w:val="a1"/>
    <w:link w:val="24"/>
    <w:uiPriority w:val="99"/>
    <w:unhideWhenUsed/>
    <w:pPr>
      <w:spacing w:after="120" w:line="480" w:lineRule="auto"/>
    </w:pPr>
  </w:style>
  <w:style w:type="paragraph" w:styleId="a8">
    <w:name w:val="caption"/>
    <w:basedOn w:val="a1"/>
    <w:next w:val="a1"/>
    <w:uiPriority w:val="35"/>
    <w:semiHidden/>
    <w:unhideWhenUsed/>
    <w:qFormat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3">
    <w:name w:val="List Number 3"/>
    <w:basedOn w:val="a1"/>
    <w:uiPriority w:val="99"/>
    <w:unhideWhenUsed/>
    <w:pPr>
      <w:numPr>
        <w:numId w:val="1"/>
      </w:numPr>
      <w:contextualSpacing/>
    </w:pPr>
  </w:style>
  <w:style w:type="paragraph" w:styleId="a9">
    <w:name w:val="header"/>
    <w:basedOn w:val="a1"/>
    <w:link w:val="aa"/>
    <w:uiPriority w:val="99"/>
    <w:unhideWhenUsed/>
    <w:qFormat/>
    <w:pPr>
      <w:tabs>
        <w:tab w:val="center" w:pos="4680"/>
        <w:tab w:val="right" w:pos="9360"/>
      </w:tabs>
      <w:spacing w:after="0" w:line="240" w:lineRule="auto"/>
    </w:pPr>
  </w:style>
  <w:style w:type="paragraph" w:styleId="ab">
    <w:name w:val="Body Text"/>
    <w:basedOn w:val="a1"/>
    <w:link w:val="ac"/>
    <w:uiPriority w:val="99"/>
    <w:unhideWhenUsed/>
    <w:qFormat/>
    <w:pPr>
      <w:spacing w:after="120"/>
    </w:pPr>
  </w:style>
  <w:style w:type="paragraph" w:styleId="ad">
    <w:name w:val="macro"/>
    <w:link w:val="ae"/>
    <w:uiPriority w:val="99"/>
    <w:unhideWhenUsed/>
    <w:qFormat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pacing w:after="200" w:line="276" w:lineRule="auto"/>
    </w:pPr>
    <w:rPr>
      <w:rFonts w:ascii="Courier" w:hAnsi="Courier"/>
      <w:lang w:val="en-US" w:eastAsia="en-US"/>
    </w:rPr>
  </w:style>
  <w:style w:type="paragraph" w:styleId="a0">
    <w:name w:val="List Bullet"/>
    <w:basedOn w:val="a1"/>
    <w:uiPriority w:val="99"/>
    <w:unhideWhenUsed/>
    <w:pPr>
      <w:numPr>
        <w:numId w:val="2"/>
      </w:numPr>
      <w:contextualSpacing/>
    </w:pPr>
  </w:style>
  <w:style w:type="paragraph" w:styleId="20">
    <w:name w:val="List Bullet 2"/>
    <w:basedOn w:val="a1"/>
    <w:uiPriority w:val="99"/>
    <w:unhideWhenUsed/>
    <w:pPr>
      <w:numPr>
        <w:numId w:val="3"/>
      </w:numPr>
      <w:contextualSpacing/>
    </w:pPr>
  </w:style>
  <w:style w:type="paragraph" w:styleId="30">
    <w:name w:val="List Bullet 3"/>
    <w:basedOn w:val="a1"/>
    <w:uiPriority w:val="99"/>
    <w:unhideWhenUsed/>
    <w:qFormat/>
    <w:pPr>
      <w:numPr>
        <w:numId w:val="4"/>
      </w:numPr>
      <w:contextualSpacing/>
    </w:pPr>
  </w:style>
  <w:style w:type="paragraph" w:styleId="af">
    <w:name w:val="Title"/>
    <w:basedOn w:val="a1"/>
    <w:next w:val="a1"/>
    <w:link w:val="af0"/>
    <w:uiPriority w:val="10"/>
    <w:qFormat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f1">
    <w:name w:val="footer"/>
    <w:basedOn w:val="a1"/>
    <w:link w:val="af2"/>
    <w:uiPriority w:val="99"/>
    <w:unhideWhenUsed/>
    <w:qFormat/>
    <w:pPr>
      <w:tabs>
        <w:tab w:val="center" w:pos="4680"/>
        <w:tab w:val="right" w:pos="9360"/>
      </w:tabs>
      <w:spacing w:after="0" w:line="240" w:lineRule="auto"/>
    </w:pPr>
  </w:style>
  <w:style w:type="paragraph" w:styleId="a">
    <w:name w:val="List Number"/>
    <w:basedOn w:val="a1"/>
    <w:uiPriority w:val="99"/>
    <w:unhideWhenUsed/>
    <w:qFormat/>
    <w:pPr>
      <w:numPr>
        <w:numId w:val="5"/>
      </w:numPr>
      <w:contextualSpacing/>
    </w:pPr>
  </w:style>
  <w:style w:type="paragraph" w:styleId="2">
    <w:name w:val="List Number 2"/>
    <w:basedOn w:val="a1"/>
    <w:uiPriority w:val="99"/>
    <w:unhideWhenUsed/>
    <w:qFormat/>
    <w:pPr>
      <w:numPr>
        <w:numId w:val="6"/>
      </w:numPr>
      <w:contextualSpacing/>
    </w:pPr>
  </w:style>
  <w:style w:type="paragraph" w:styleId="af3">
    <w:name w:val="List"/>
    <w:basedOn w:val="a1"/>
    <w:uiPriority w:val="99"/>
    <w:unhideWhenUsed/>
    <w:qFormat/>
    <w:pPr>
      <w:ind w:left="360" w:hanging="360"/>
      <w:contextualSpacing/>
    </w:pPr>
  </w:style>
  <w:style w:type="paragraph" w:styleId="33">
    <w:name w:val="Body Text 3"/>
    <w:basedOn w:val="a1"/>
    <w:link w:val="34"/>
    <w:uiPriority w:val="99"/>
    <w:unhideWhenUsed/>
    <w:qFormat/>
    <w:pPr>
      <w:spacing w:after="120"/>
    </w:pPr>
    <w:rPr>
      <w:sz w:val="16"/>
      <w:szCs w:val="16"/>
    </w:rPr>
  </w:style>
  <w:style w:type="paragraph" w:styleId="af4">
    <w:name w:val="Subtitle"/>
    <w:basedOn w:val="a1"/>
    <w:next w:val="a1"/>
    <w:link w:val="af5"/>
    <w:uiPriority w:val="11"/>
    <w:qFormat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25">
    <w:name w:val="List Continue 2"/>
    <w:basedOn w:val="a1"/>
    <w:uiPriority w:val="99"/>
    <w:unhideWhenUsed/>
    <w:pPr>
      <w:spacing w:after="120"/>
      <w:ind w:left="720"/>
      <w:contextualSpacing/>
    </w:pPr>
  </w:style>
  <w:style w:type="paragraph" w:styleId="35">
    <w:name w:val="List Continue 3"/>
    <w:basedOn w:val="a1"/>
    <w:uiPriority w:val="99"/>
    <w:unhideWhenUsed/>
    <w:pPr>
      <w:spacing w:after="120"/>
      <w:ind w:left="1080"/>
      <w:contextualSpacing/>
    </w:pPr>
  </w:style>
  <w:style w:type="paragraph" w:styleId="26">
    <w:name w:val="List 2"/>
    <w:basedOn w:val="a1"/>
    <w:uiPriority w:val="99"/>
    <w:unhideWhenUsed/>
    <w:qFormat/>
    <w:pPr>
      <w:ind w:left="720" w:hanging="360"/>
      <w:contextualSpacing/>
    </w:pPr>
  </w:style>
  <w:style w:type="paragraph" w:styleId="36">
    <w:name w:val="List 3"/>
    <w:basedOn w:val="a1"/>
    <w:uiPriority w:val="99"/>
    <w:unhideWhenUsed/>
    <w:qFormat/>
    <w:pPr>
      <w:ind w:left="1080" w:hanging="360"/>
      <w:contextualSpacing/>
    </w:pPr>
  </w:style>
  <w:style w:type="table" w:styleId="af6">
    <w:name w:val="Table Grid"/>
    <w:basedOn w:val="a3"/>
    <w:uiPriority w:val="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a">
    <w:name w:val="Верхний колонтитул Знак"/>
    <w:basedOn w:val="a2"/>
    <w:link w:val="a9"/>
    <w:uiPriority w:val="99"/>
    <w:qFormat/>
  </w:style>
  <w:style w:type="character" w:customStyle="1" w:styleId="af2">
    <w:name w:val="Нижний колонтитул Знак"/>
    <w:basedOn w:val="a2"/>
    <w:link w:val="af1"/>
    <w:uiPriority w:val="99"/>
    <w:qFormat/>
  </w:style>
  <w:style w:type="paragraph" w:styleId="af7">
    <w:name w:val="No Spacing"/>
    <w:uiPriority w:val="1"/>
    <w:qFormat/>
    <w:rPr>
      <w:sz w:val="22"/>
      <w:szCs w:val="22"/>
      <w:lang w:val="en-US" w:eastAsia="en-US"/>
    </w:rPr>
  </w:style>
  <w:style w:type="character" w:customStyle="1" w:styleId="10">
    <w:name w:val="Заголовок 1 Знак"/>
    <w:basedOn w:val="a2"/>
    <w:link w:val="1"/>
    <w:uiPriority w:val="9"/>
    <w:qFormat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2">
    <w:name w:val="Заголовок 2 Знак"/>
    <w:basedOn w:val="a2"/>
    <w:link w:val="21"/>
    <w:uiPriority w:val="9"/>
    <w:qFormat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2">
    <w:name w:val="Заголовок 3 Знак"/>
    <w:basedOn w:val="a2"/>
    <w:link w:val="31"/>
    <w:uiPriority w:val="9"/>
    <w:qFormat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af0">
    <w:name w:val="Название Знак"/>
    <w:basedOn w:val="a2"/>
    <w:link w:val="af"/>
    <w:uiPriority w:val="10"/>
    <w:qFormat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5">
    <w:name w:val="Подзаголовок Знак"/>
    <w:basedOn w:val="a2"/>
    <w:link w:val="af4"/>
    <w:uiPriority w:val="11"/>
    <w:qFormat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f8">
    <w:name w:val="List Paragraph"/>
    <w:basedOn w:val="a1"/>
    <w:uiPriority w:val="34"/>
    <w:qFormat/>
    <w:pPr>
      <w:ind w:left="720"/>
      <w:contextualSpacing/>
    </w:pPr>
  </w:style>
  <w:style w:type="character" w:customStyle="1" w:styleId="ac">
    <w:name w:val="Основной текст Знак"/>
    <w:basedOn w:val="a2"/>
    <w:link w:val="ab"/>
    <w:uiPriority w:val="99"/>
    <w:qFormat/>
  </w:style>
  <w:style w:type="character" w:customStyle="1" w:styleId="24">
    <w:name w:val="Основной текст 2 Знак"/>
    <w:basedOn w:val="a2"/>
    <w:link w:val="23"/>
    <w:uiPriority w:val="99"/>
    <w:qFormat/>
  </w:style>
  <w:style w:type="character" w:customStyle="1" w:styleId="34">
    <w:name w:val="Основной текст 3 Знак"/>
    <w:basedOn w:val="a2"/>
    <w:link w:val="33"/>
    <w:uiPriority w:val="99"/>
    <w:qFormat/>
    <w:rPr>
      <w:sz w:val="16"/>
      <w:szCs w:val="16"/>
    </w:rPr>
  </w:style>
  <w:style w:type="character" w:customStyle="1" w:styleId="ae">
    <w:name w:val="Текст макроса Знак"/>
    <w:basedOn w:val="a2"/>
    <w:link w:val="ad"/>
    <w:uiPriority w:val="99"/>
    <w:qFormat/>
    <w:rPr>
      <w:rFonts w:ascii="Courier" w:hAnsi="Courier"/>
      <w:sz w:val="20"/>
      <w:szCs w:val="20"/>
    </w:rPr>
  </w:style>
  <w:style w:type="paragraph" w:styleId="27">
    <w:name w:val="Quote"/>
    <w:basedOn w:val="a1"/>
    <w:next w:val="a1"/>
    <w:link w:val="28"/>
    <w:uiPriority w:val="29"/>
    <w:qFormat/>
    <w:rPr>
      <w:i/>
      <w:iCs/>
      <w:color w:val="000000" w:themeColor="text1"/>
    </w:rPr>
  </w:style>
  <w:style w:type="character" w:customStyle="1" w:styleId="28">
    <w:name w:val="Цитата 2 Знак"/>
    <w:basedOn w:val="a2"/>
    <w:link w:val="27"/>
    <w:uiPriority w:val="29"/>
    <w:rPr>
      <w:i/>
      <w:iCs/>
      <w:color w:val="000000" w:themeColor="text1"/>
    </w:rPr>
  </w:style>
  <w:style w:type="character" w:customStyle="1" w:styleId="40">
    <w:name w:val="Заголовок 4 Знак"/>
    <w:basedOn w:val="a2"/>
    <w:link w:val="4"/>
    <w:uiPriority w:val="9"/>
    <w:semiHidden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2"/>
    <w:link w:val="5"/>
    <w:uiPriority w:val="9"/>
    <w:semiHidden/>
    <w:qFormat/>
    <w:rPr>
      <w:rFonts w:asciiTheme="majorHAnsi" w:eastAsiaTheme="majorEastAsia" w:hAnsiTheme="majorHAnsi" w:cstheme="majorBidi"/>
      <w:color w:val="244061" w:themeColor="accent1" w:themeShade="80"/>
    </w:rPr>
  </w:style>
  <w:style w:type="character" w:customStyle="1" w:styleId="60">
    <w:name w:val="Заголовок 6 Знак"/>
    <w:basedOn w:val="a2"/>
    <w:link w:val="6"/>
    <w:uiPriority w:val="9"/>
    <w:semiHidden/>
    <w:qFormat/>
    <w:rPr>
      <w:rFonts w:asciiTheme="majorHAnsi" w:eastAsiaTheme="majorEastAsia" w:hAnsiTheme="majorHAnsi" w:cstheme="majorBidi"/>
      <w:i/>
      <w:iCs/>
      <w:color w:val="244061" w:themeColor="accent1" w:themeShade="80"/>
    </w:rPr>
  </w:style>
  <w:style w:type="character" w:customStyle="1" w:styleId="70">
    <w:name w:val="Заголовок 7 Знак"/>
    <w:basedOn w:val="a2"/>
    <w:link w:val="7"/>
    <w:uiPriority w:val="9"/>
    <w:semiHidden/>
    <w:qFormat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2"/>
    <w:link w:val="8"/>
    <w:uiPriority w:val="9"/>
    <w:semiHidden/>
    <w:qFormat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2"/>
    <w:link w:val="9"/>
    <w:uiPriority w:val="9"/>
    <w:semiHidden/>
    <w:qFormat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9">
    <w:name w:val="Intense Quote"/>
    <w:basedOn w:val="a1"/>
    <w:next w:val="a1"/>
    <w:link w:val="afa"/>
    <w:uiPriority w:val="30"/>
    <w:qFormat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a">
    <w:name w:val="Выделенная цитата Знак"/>
    <w:basedOn w:val="a2"/>
    <w:link w:val="af9"/>
    <w:uiPriority w:val="30"/>
    <w:qFormat/>
    <w:rPr>
      <w:b/>
      <w:bCs/>
      <w:i/>
      <w:iCs/>
      <w:color w:val="4F81BD" w:themeColor="accent1"/>
    </w:rPr>
  </w:style>
  <w:style w:type="character" w:customStyle="1" w:styleId="11">
    <w:name w:val="Слабое выделение1"/>
    <w:basedOn w:val="a2"/>
    <w:uiPriority w:val="19"/>
    <w:qFormat/>
    <w:rPr>
      <w:i/>
      <w:iCs/>
      <w:color w:val="7F7F7F" w:themeColor="text1" w:themeTint="80"/>
    </w:rPr>
  </w:style>
  <w:style w:type="character" w:customStyle="1" w:styleId="12">
    <w:name w:val="Сильное выделение1"/>
    <w:basedOn w:val="a2"/>
    <w:uiPriority w:val="21"/>
    <w:qFormat/>
    <w:rPr>
      <w:b/>
      <w:bCs/>
      <w:i/>
      <w:iCs/>
      <w:color w:val="4F81BD" w:themeColor="accent1"/>
    </w:rPr>
  </w:style>
  <w:style w:type="character" w:customStyle="1" w:styleId="13">
    <w:name w:val="Слабая ссылка1"/>
    <w:basedOn w:val="a2"/>
    <w:uiPriority w:val="31"/>
    <w:qFormat/>
    <w:rPr>
      <w:smallCaps/>
      <w:color w:val="C0504D" w:themeColor="accent2"/>
      <w:u w:val="single"/>
    </w:rPr>
  </w:style>
  <w:style w:type="character" w:customStyle="1" w:styleId="14">
    <w:name w:val="Сильная ссылка1"/>
    <w:basedOn w:val="a2"/>
    <w:uiPriority w:val="32"/>
    <w:qFormat/>
    <w:rPr>
      <w:b/>
      <w:bCs/>
      <w:smallCaps/>
      <w:color w:val="C0504D" w:themeColor="accent2"/>
      <w:spacing w:val="5"/>
      <w:u w:val="single"/>
    </w:rPr>
  </w:style>
  <w:style w:type="character" w:customStyle="1" w:styleId="15">
    <w:name w:val="Название книги1"/>
    <w:basedOn w:val="a2"/>
    <w:uiPriority w:val="33"/>
    <w:qFormat/>
    <w:rPr>
      <w:b/>
      <w:bCs/>
      <w:smallCaps/>
      <w:spacing w:val="5"/>
    </w:rPr>
  </w:style>
  <w:style w:type="paragraph" w:customStyle="1" w:styleId="16">
    <w:name w:val="Заголовок оглавления1"/>
    <w:basedOn w:val="1"/>
    <w:next w:val="a1"/>
    <w:uiPriority w:val="39"/>
    <w:semiHidden/>
    <w:unhideWhenUsed/>
    <w:qFormat/>
    <w:pPr>
      <w:outlineLvl w:val="9"/>
    </w:pPr>
  </w:style>
  <w:style w:type="table" w:styleId="afb">
    <w:name w:val="Light Shading"/>
    <w:basedOn w:val="a3"/>
    <w:uiPriority w:val="60"/>
    <w:qFormat/>
    <w:rPr>
      <w:color w:val="000000" w:themeColor="text1" w:themeShade="BF"/>
    </w:rPr>
    <w:tblPr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3"/>
    <w:uiPriority w:val="60"/>
    <w:qFormat/>
    <w:rPr>
      <w:color w:val="365F91" w:themeColor="accent1" w:themeShade="BF"/>
    </w:rPr>
    <w:tblPr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3"/>
    <w:uiPriority w:val="60"/>
    <w:qFormat/>
    <w:rPr>
      <w:color w:val="943634" w:themeColor="accent2" w:themeShade="BF"/>
    </w:rPr>
    <w:tblPr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3"/>
    <w:uiPriority w:val="60"/>
    <w:rPr>
      <w:color w:val="76923C" w:themeColor="accent3" w:themeShade="BF"/>
    </w:rPr>
    <w:tblPr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3"/>
    <w:uiPriority w:val="60"/>
    <w:rPr>
      <w:color w:val="5F497A" w:themeColor="accent4" w:themeShade="BF"/>
    </w:rPr>
    <w:tblPr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3"/>
    <w:uiPriority w:val="60"/>
    <w:rPr>
      <w:color w:val="31849B" w:themeColor="accent5" w:themeShade="BF"/>
    </w:rPr>
    <w:tblPr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3"/>
    <w:uiPriority w:val="60"/>
    <w:rPr>
      <w:color w:val="E36C0A" w:themeColor="accent6" w:themeShade="BF"/>
    </w:rPr>
    <w:tblPr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c">
    <w:name w:val="Light List"/>
    <w:basedOn w:val="a3"/>
    <w:uiPriority w:val="61"/>
    <w:qFormat/>
    <w:tblPr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3"/>
    <w:uiPriority w:val="61"/>
    <w:qFormat/>
    <w:tblPr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3"/>
    <w:uiPriority w:val="61"/>
    <w:tblPr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3"/>
    <w:uiPriority w:val="61"/>
    <w:tblPr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3"/>
    <w:uiPriority w:val="61"/>
    <w:tblPr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3"/>
    <w:uiPriority w:val="61"/>
    <w:tblPr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3"/>
    <w:uiPriority w:val="61"/>
    <w:tblPr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d">
    <w:name w:val="Light Grid"/>
    <w:basedOn w:val="a3"/>
    <w:uiPriority w:val="62"/>
    <w:tblPr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auto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auto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auto"/>
        </w:tcBorders>
      </w:tcPr>
    </w:tblStylePr>
  </w:style>
  <w:style w:type="table" w:styleId="-11">
    <w:name w:val="Light Grid Accent 1"/>
    <w:basedOn w:val="a3"/>
    <w:uiPriority w:val="62"/>
    <w:qFormat/>
    <w:tblPr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auto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auto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auto"/>
        </w:tcBorders>
      </w:tcPr>
    </w:tblStylePr>
  </w:style>
  <w:style w:type="table" w:styleId="-21">
    <w:name w:val="Light Grid Accent 2"/>
    <w:basedOn w:val="a3"/>
    <w:uiPriority w:val="62"/>
    <w:qFormat/>
    <w:tblPr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auto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auto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auto"/>
        </w:tcBorders>
      </w:tcPr>
    </w:tblStylePr>
  </w:style>
  <w:style w:type="table" w:styleId="-31">
    <w:name w:val="Light Grid Accent 3"/>
    <w:basedOn w:val="a3"/>
    <w:uiPriority w:val="62"/>
    <w:tblPr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auto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auto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auto"/>
        </w:tcBorders>
      </w:tcPr>
    </w:tblStylePr>
  </w:style>
  <w:style w:type="table" w:styleId="-41">
    <w:name w:val="Light Grid Accent 4"/>
    <w:basedOn w:val="a3"/>
    <w:uiPriority w:val="62"/>
    <w:tblPr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auto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auto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auto"/>
        </w:tcBorders>
      </w:tcPr>
    </w:tblStylePr>
  </w:style>
  <w:style w:type="table" w:styleId="-51">
    <w:name w:val="Light Grid Accent 5"/>
    <w:basedOn w:val="a3"/>
    <w:uiPriority w:val="62"/>
    <w:tblPr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auto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auto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auto"/>
        </w:tcBorders>
      </w:tcPr>
    </w:tblStylePr>
  </w:style>
  <w:style w:type="table" w:styleId="-61">
    <w:name w:val="Light Grid Accent 6"/>
    <w:basedOn w:val="a3"/>
    <w:uiPriority w:val="62"/>
    <w:qFormat/>
    <w:tblPr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auto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auto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auto"/>
        </w:tcBorders>
      </w:tcPr>
    </w:tblStylePr>
  </w:style>
  <w:style w:type="table" w:styleId="17">
    <w:name w:val="Medium Shading 1"/>
    <w:basedOn w:val="a3"/>
    <w:uiPriority w:val="63"/>
    <w:qFormat/>
    <w:tblPr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3"/>
    <w:uiPriority w:val="63"/>
    <w:tblPr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63"/>
    <w:qFormat/>
    <w:tblPr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63"/>
    <w:qFormat/>
    <w:tblPr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3"/>
    <w:uiPriority w:val="63"/>
    <w:qFormat/>
    <w:tblPr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3"/>
    <w:uiPriority w:val="63"/>
    <w:qFormat/>
    <w:tblPr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3"/>
    <w:uiPriority w:val="63"/>
    <w:qFormat/>
    <w:tblPr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9">
    <w:name w:val="Medium Shading 2"/>
    <w:basedOn w:val="a3"/>
    <w:uiPriority w:val="64"/>
    <w:qFormat/>
    <w:tblPr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3"/>
    <w:uiPriority w:val="64"/>
    <w:tblPr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3"/>
    <w:uiPriority w:val="64"/>
    <w:qFormat/>
    <w:tblPr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64"/>
    <w:qFormat/>
    <w:tblPr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3"/>
    <w:uiPriority w:val="64"/>
    <w:tblPr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3"/>
    <w:uiPriority w:val="64"/>
    <w:qFormat/>
    <w:tblPr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3"/>
    <w:uiPriority w:val="64"/>
    <w:qFormat/>
    <w:tblPr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8">
    <w:name w:val="Medium List 1"/>
    <w:basedOn w:val="a3"/>
    <w:uiPriority w:val="65"/>
    <w:qFormat/>
    <w:rPr>
      <w:color w:val="000000" w:themeColor="text1"/>
    </w:rPr>
    <w:tblPr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3"/>
    <w:uiPriority w:val="65"/>
    <w:qFormat/>
    <w:rPr>
      <w:color w:val="000000" w:themeColor="text1"/>
    </w:rPr>
    <w:tblPr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3"/>
    <w:uiPriority w:val="65"/>
    <w:rPr>
      <w:color w:val="000000" w:themeColor="text1"/>
    </w:rPr>
    <w:tblPr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3"/>
    <w:uiPriority w:val="65"/>
    <w:qFormat/>
    <w:rPr>
      <w:color w:val="000000" w:themeColor="text1"/>
    </w:rPr>
    <w:tblPr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3"/>
    <w:uiPriority w:val="65"/>
    <w:qFormat/>
    <w:rPr>
      <w:color w:val="000000" w:themeColor="text1"/>
    </w:rPr>
    <w:tblPr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3"/>
    <w:uiPriority w:val="65"/>
    <w:qFormat/>
    <w:rPr>
      <w:color w:val="000000" w:themeColor="text1"/>
    </w:rPr>
    <w:tblPr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3"/>
    <w:uiPriority w:val="65"/>
    <w:qFormat/>
    <w:rPr>
      <w:color w:val="000000" w:themeColor="text1"/>
    </w:rPr>
    <w:tblPr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a">
    <w:name w:val="Medium List 2"/>
    <w:basedOn w:val="a3"/>
    <w:uiPriority w:val="66"/>
    <w:qFormat/>
    <w:rPr>
      <w:rFonts w:asciiTheme="majorHAnsi" w:eastAsiaTheme="majorEastAsia" w:hAnsiTheme="majorHAnsi" w:cstheme="majorBidi"/>
      <w:color w:val="000000" w:themeColor="text1"/>
    </w:rPr>
    <w:tblPr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3"/>
    <w:uiPriority w:val="66"/>
    <w:rPr>
      <w:rFonts w:asciiTheme="majorHAnsi" w:eastAsiaTheme="majorEastAsia" w:hAnsiTheme="majorHAnsi" w:cstheme="majorBidi"/>
      <w:color w:val="000000" w:themeColor="text1"/>
    </w:rPr>
    <w:tblPr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3"/>
    <w:uiPriority w:val="66"/>
    <w:qFormat/>
    <w:rPr>
      <w:rFonts w:asciiTheme="majorHAnsi" w:eastAsiaTheme="majorEastAsia" w:hAnsiTheme="majorHAnsi" w:cstheme="majorBidi"/>
      <w:color w:val="000000" w:themeColor="text1"/>
    </w:rPr>
    <w:tblPr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3"/>
    <w:uiPriority w:val="66"/>
    <w:qFormat/>
    <w:rPr>
      <w:rFonts w:asciiTheme="majorHAnsi" w:eastAsiaTheme="majorEastAsia" w:hAnsiTheme="majorHAnsi" w:cstheme="majorBidi"/>
      <w:color w:val="000000" w:themeColor="text1"/>
    </w:rPr>
    <w:tblPr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3"/>
    <w:uiPriority w:val="66"/>
    <w:qFormat/>
    <w:rPr>
      <w:rFonts w:asciiTheme="majorHAnsi" w:eastAsiaTheme="majorEastAsia" w:hAnsiTheme="majorHAnsi" w:cstheme="majorBidi"/>
      <w:color w:val="000000" w:themeColor="text1"/>
    </w:rPr>
    <w:tblPr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3"/>
    <w:uiPriority w:val="66"/>
    <w:qFormat/>
    <w:rPr>
      <w:rFonts w:asciiTheme="majorHAnsi" w:eastAsiaTheme="majorEastAsia" w:hAnsiTheme="majorHAnsi" w:cstheme="majorBidi"/>
      <w:color w:val="000000" w:themeColor="text1"/>
    </w:rPr>
    <w:tblPr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3"/>
    <w:uiPriority w:val="66"/>
    <w:qFormat/>
    <w:rPr>
      <w:rFonts w:asciiTheme="majorHAnsi" w:eastAsiaTheme="majorEastAsia" w:hAnsiTheme="majorHAnsi" w:cstheme="majorBidi"/>
      <w:color w:val="000000" w:themeColor="text1"/>
    </w:rPr>
    <w:tblPr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9">
    <w:name w:val="Medium Grid 1"/>
    <w:basedOn w:val="a3"/>
    <w:uiPriority w:val="67"/>
    <w:qFormat/>
    <w:tblPr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3"/>
    <w:uiPriority w:val="67"/>
    <w:qFormat/>
    <w:tblPr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3"/>
    <w:uiPriority w:val="67"/>
    <w:qFormat/>
    <w:tblPr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3"/>
    <w:uiPriority w:val="67"/>
    <w:qFormat/>
    <w:tblPr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3"/>
    <w:uiPriority w:val="67"/>
    <w:qFormat/>
    <w:tblPr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3"/>
    <w:uiPriority w:val="67"/>
    <w:qFormat/>
    <w:tblPr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3"/>
    <w:uiPriority w:val="67"/>
    <w:tblPr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b">
    <w:name w:val="Medium Grid 2"/>
    <w:basedOn w:val="a3"/>
    <w:uiPriority w:val="68"/>
    <w:qFormat/>
    <w:rPr>
      <w:rFonts w:asciiTheme="majorHAnsi" w:eastAsiaTheme="majorEastAsia" w:hAnsiTheme="majorHAnsi" w:cstheme="majorBidi"/>
      <w:color w:val="000000" w:themeColor="text1"/>
    </w:rPr>
    <w:tblPr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3"/>
    <w:uiPriority w:val="68"/>
    <w:qFormat/>
    <w:rPr>
      <w:rFonts w:asciiTheme="majorHAnsi" w:eastAsiaTheme="majorEastAsia" w:hAnsiTheme="majorHAnsi" w:cstheme="majorBidi"/>
      <w:color w:val="000000" w:themeColor="text1"/>
    </w:rPr>
    <w:tblPr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3"/>
    <w:uiPriority w:val="68"/>
    <w:qFormat/>
    <w:rPr>
      <w:rFonts w:asciiTheme="majorHAnsi" w:eastAsiaTheme="majorEastAsia" w:hAnsiTheme="majorHAnsi" w:cstheme="majorBidi"/>
      <w:color w:val="000000" w:themeColor="text1"/>
    </w:rPr>
    <w:tblPr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3"/>
    <w:uiPriority w:val="68"/>
    <w:qFormat/>
    <w:rPr>
      <w:rFonts w:asciiTheme="majorHAnsi" w:eastAsiaTheme="majorEastAsia" w:hAnsiTheme="majorHAnsi" w:cstheme="majorBidi"/>
      <w:color w:val="000000" w:themeColor="text1"/>
    </w:rPr>
    <w:tblPr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3"/>
    <w:uiPriority w:val="68"/>
    <w:qFormat/>
    <w:rPr>
      <w:rFonts w:asciiTheme="majorHAnsi" w:eastAsiaTheme="majorEastAsia" w:hAnsiTheme="majorHAnsi" w:cstheme="majorBidi"/>
      <w:color w:val="000000" w:themeColor="text1"/>
    </w:rPr>
    <w:tblPr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3"/>
    <w:uiPriority w:val="68"/>
    <w:qFormat/>
    <w:rPr>
      <w:rFonts w:asciiTheme="majorHAnsi" w:eastAsiaTheme="majorEastAsia" w:hAnsiTheme="majorHAnsi" w:cstheme="majorBidi"/>
      <w:color w:val="000000" w:themeColor="text1"/>
    </w:rPr>
    <w:tblPr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3"/>
    <w:uiPriority w:val="68"/>
    <w:qFormat/>
    <w:rPr>
      <w:rFonts w:asciiTheme="majorHAnsi" w:eastAsiaTheme="majorEastAsia" w:hAnsiTheme="majorHAnsi" w:cstheme="majorBidi"/>
      <w:color w:val="000000" w:themeColor="text1"/>
    </w:rPr>
    <w:tblPr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7">
    <w:name w:val="Medium Grid 3"/>
    <w:basedOn w:val="a3"/>
    <w:uiPriority w:val="69"/>
    <w:qFormat/>
    <w:tblPr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3"/>
    <w:uiPriority w:val="69"/>
    <w:qFormat/>
    <w:tblPr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3"/>
    <w:uiPriority w:val="69"/>
    <w:qFormat/>
    <w:tblPr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3"/>
    <w:uiPriority w:val="69"/>
    <w:qFormat/>
    <w:tblPr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3"/>
    <w:uiPriority w:val="69"/>
    <w:qFormat/>
    <w:tblPr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3"/>
    <w:uiPriority w:val="69"/>
    <w:qFormat/>
    <w:tblPr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3"/>
    <w:uiPriority w:val="69"/>
    <w:qFormat/>
    <w:tblPr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FBCAA2" w:themeFill="accent6" w:themeFillTint="7F"/>
      </w:tcPr>
    </w:tblStylePr>
  </w:style>
  <w:style w:type="table" w:styleId="afe">
    <w:name w:val="Dark List"/>
    <w:basedOn w:val="a3"/>
    <w:uiPriority w:val="70"/>
    <w:qFormat/>
    <w:rPr>
      <w:color w:val="FFFFFF" w:themeColor="background1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3"/>
    <w:uiPriority w:val="70"/>
    <w:rPr>
      <w:color w:val="FFFFFF" w:themeColor="background1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3"/>
    <w:uiPriority w:val="70"/>
    <w:qFormat/>
    <w:rPr>
      <w:color w:val="FFFFFF" w:themeColor="background1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3"/>
    <w:uiPriority w:val="70"/>
    <w:qFormat/>
    <w:rPr>
      <w:color w:val="FFFFFF" w:themeColor="background1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3"/>
    <w:uiPriority w:val="70"/>
    <w:rPr>
      <w:color w:val="FFFFFF" w:themeColor="background1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3"/>
    <w:uiPriority w:val="70"/>
    <w:rPr>
      <w:color w:val="FFFFFF" w:themeColor="background1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3"/>
    <w:uiPriority w:val="70"/>
    <w:qFormat/>
    <w:rPr>
      <w:color w:val="FFFFFF" w:themeColor="background1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">
    <w:name w:val="Colorful Shading"/>
    <w:basedOn w:val="a3"/>
    <w:uiPriority w:val="71"/>
    <w:qFormat/>
    <w:rPr>
      <w:color w:val="000000" w:themeColor="text1"/>
    </w:rPr>
    <w:tblPr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3"/>
    <w:uiPriority w:val="71"/>
    <w:qFormat/>
    <w:rPr>
      <w:color w:val="000000" w:themeColor="text1"/>
    </w:rPr>
    <w:tblPr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3"/>
    <w:uiPriority w:val="71"/>
    <w:rPr>
      <w:color w:val="000000" w:themeColor="text1"/>
    </w:rPr>
    <w:tblPr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3"/>
    <w:uiPriority w:val="71"/>
    <w:qFormat/>
    <w:rPr>
      <w:color w:val="000000" w:themeColor="text1"/>
    </w:rPr>
    <w:tblPr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3"/>
    <w:uiPriority w:val="71"/>
    <w:qFormat/>
    <w:rPr>
      <w:color w:val="000000" w:themeColor="text1"/>
    </w:rPr>
    <w:tblPr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3"/>
    <w:uiPriority w:val="71"/>
    <w:rPr>
      <w:color w:val="000000" w:themeColor="text1"/>
    </w:rPr>
    <w:tblPr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3"/>
    <w:uiPriority w:val="71"/>
    <w:qFormat/>
    <w:rPr>
      <w:color w:val="000000" w:themeColor="text1"/>
    </w:rPr>
    <w:tblPr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0">
    <w:name w:val="Colorful List"/>
    <w:basedOn w:val="a3"/>
    <w:uiPriority w:val="72"/>
    <w:qFormat/>
    <w:rPr>
      <w:color w:val="000000" w:themeColor="text1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3"/>
    <w:uiPriority w:val="72"/>
    <w:qFormat/>
    <w:rPr>
      <w:color w:val="000000" w:themeColor="text1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3"/>
    <w:uiPriority w:val="72"/>
    <w:rPr>
      <w:color w:val="000000" w:themeColor="text1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3"/>
    <w:uiPriority w:val="72"/>
    <w:qFormat/>
    <w:rPr>
      <w:color w:val="000000" w:themeColor="text1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3"/>
    <w:uiPriority w:val="72"/>
    <w:rPr>
      <w:color w:val="000000" w:themeColor="text1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3"/>
    <w:uiPriority w:val="72"/>
    <w:rPr>
      <w:color w:val="000000" w:themeColor="text1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3"/>
    <w:uiPriority w:val="72"/>
    <w:qFormat/>
    <w:rPr>
      <w:color w:val="000000" w:themeColor="text1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1">
    <w:name w:val="Colorful Grid"/>
    <w:basedOn w:val="a3"/>
    <w:uiPriority w:val="73"/>
    <w:qFormat/>
    <w:rPr>
      <w:color w:val="000000" w:themeColor="text1"/>
    </w:rPr>
    <w:tblPr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3"/>
    <w:uiPriority w:val="73"/>
    <w:rPr>
      <w:color w:val="000000" w:themeColor="text1"/>
    </w:rPr>
    <w:tblPr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3"/>
    <w:uiPriority w:val="73"/>
    <w:qFormat/>
    <w:rPr>
      <w:color w:val="000000" w:themeColor="text1"/>
    </w:rPr>
    <w:tblPr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3"/>
    <w:uiPriority w:val="73"/>
    <w:rPr>
      <w:color w:val="000000" w:themeColor="text1"/>
    </w:rPr>
    <w:tblPr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3"/>
    <w:uiPriority w:val="73"/>
    <w:qFormat/>
    <w:rPr>
      <w:color w:val="000000" w:themeColor="text1"/>
    </w:rPr>
    <w:tblPr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3"/>
    <w:uiPriority w:val="73"/>
    <w:qFormat/>
    <w:rPr>
      <w:color w:val="000000" w:themeColor="text1"/>
    </w:rPr>
    <w:tblPr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3"/>
    <w:uiPriority w:val="73"/>
    <w:rPr>
      <w:color w:val="000000" w:themeColor="text1"/>
    </w:rPr>
    <w:tblPr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styleId="aff2">
    <w:name w:val="Balloon Text"/>
    <w:basedOn w:val="a1"/>
    <w:link w:val="aff3"/>
    <w:uiPriority w:val="99"/>
    <w:semiHidden/>
    <w:unhideWhenUsed/>
    <w:rsid w:val="001459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f3">
    <w:name w:val="Текст выноски Знак"/>
    <w:basedOn w:val="a2"/>
    <w:link w:val="aff2"/>
    <w:uiPriority w:val="99"/>
    <w:semiHidden/>
    <w:rsid w:val="00145912"/>
    <w:rPr>
      <w:rFonts w:ascii="Tahoma" w:hAnsi="Tahoma" w:cs="Tahoma"/>
      <w:sz w:val="16"/>
      <w:szCs w:val="16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4262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file:///C:\Users\admin\Downloads\photo_5213368184948783621_y.jpg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C:\Users\admin\Downloads\photo_5213368184948783621_y.jpg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1BFDE2A8-930B-4918-8E3B-B2232324E5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3</Pages>
  <Words>122</Words>
  <Characters>699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python-docx</dc:creator>
  <dc:description>generated by python-docx</dc:description>
  <cp:lastModifiedBy>509580</cp:lastModifiedBy>
  <cp:revision>35</cp:revision>
  <dcterms:created xsi:type="dcterms:W3CDTF">2013-12-23T23:15:00Z</dcterms:created>
  <dcterms:modified xsi:type="dcterms:W3CDTF">2025-12-15T05:02:00Z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1049-12.2.0.21546</vt:lpwstr>
  </property>
  <property fmtid="{D5CDD505-2E9C-101B-9397-08002B2CF9AE}" pid="3" name="ICV">
    <vt:lpwstr>4363F362217B41D7829610CEF3FD07E2_13</vt:lpwstr>
  </property>
</Properties>
</file>